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563" w:rsidRPr="00365321" w:rsidRDefault="00AE4563" w:rsidP="00AE456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AE4563" w:rsidRPr="00365321" w:rsidRDefault="00AE4563" w:rsidP="00AE456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AE4563" w:rsidRPr="00365321" w:rsidRDefault="00AE4563" w:rsidP="00AE4563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AE4563" w:rsidRPr="00365321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AE4563" w:rsidRPr="00365321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AE4563" w:rsidRPr="00664516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AE4563" w:rsidRPr="00664516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AE4563" w:rsidRPr="00664516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AE4563" w:rsidRPr="00664516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563" w:rsidRPr="00664516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AE4563" w:rsidRPr="00664516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AE4563" w:rsidRPr="00664516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AE4563" w:rsidRPr="00664516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AE4563" w:rsidRPr="00C96620" w:rsidRDefault="00AE4563" w:rsidP="00AE456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AE4563" w:rsidRPr="00637460" w:rsidRDefault="00AE4563" w:rsidP="00AE456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AE4563" w:rsidRPr="00637460" w:rsidRDefault="00AE4563" w:rsidP="00AE456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Б1.В.05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Макроэкономическое планирование и прогнозирование»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21942" w:rsidRPr="00637460" w:rsidRDefault="00AE4563" w:rsidP="00121942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Дубовик М.В., д.э.н., проф.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</w:rPr>
      </w:pPr>
      <w:r w:rsidRPr="00637460">
        <w:rPr>
          <w:color w:val="000000" w:themeColor="text1"/>
          <w:sz w:val="20"/>
        </w:rPr>
        <w:t>Москва 202</w:t>
      </w:r>
      <w:r w:rsidR="00AE4563">
        <w:rPr>
          <w:color w:val="000000" w:themeColor="text1"/>
          <w:sz w:val="20"/>
        </w:rPr>
        <w:t>3</w:t>
      </w:r>
      <w:bookmarkStart w:id="0" w:name="_GoBack"/>
      <w:bookmarkEnd w:id="0"/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1. Цели и задачи дисциплины</w:t>
      </w:r>
    </w:p>
    <w:p w:rsidR="00121942" w:rsidRPr="00637460" w:rsidRDefault="00121942" w:rsidP="00121942">
      <w:pPr>
        <w:widowControl/>
        <w:tabs>
          <w:tab w:val="left" w:pos="90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/>
          <w:bCs/>
          <w:i/>
          <w:iCs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формирование мышления, позволяющего на основе анализа текущего состояния экономики и закономерностей научно-технического и социального прогресса, а также использования методологии макроэкономического планирования и прогнозирования определять перспективы изменения экономической структуры общества, научно-технических и социально- экономических параметров развития экономики страны, выявлять наиболее важные, приоритетные направления и возможные варианты развития.</w:t>
      </w:r>
    </w:p>
    <w:p w:rsidR="00121942" w:rsidRPr="00637460" w:rsidRDefault="00121942" w:rsidP="00121942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i/>
          <w:iCs/>
          <w:color w:val="000000" w:themeColor="text1"/>
          <w:sz w:val="20"/>
        </w:rPr>
        <w:t>Задачи дисциплины:</w:t>
      </w:r>
      <w:r w:rsidRPr="00637460">
        <w:rPr>
          <w:color w:val="000000" w:themeColor="text1"/>
          <w:sz w:val="20"/>
        </w:rPr>
        <w:t xml:space="preserve"> </w:t>
      </w:r>
    </w:p>
    <w:p w:rsidR="00121942" w:rsidRPr="00637460" w:rsidRDefault="00121942" w:rsidP="00121942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приобретение студентами знаний и навыков для сбора и анализа исходных данных, необходимых для расчёта экономических и социально- экономических показателей, характеризующих возможные состояния функционирующих макроэкономических объектов в будущем и тенденции их изменения и развития, исследование закономерностей и способов разработки планов и прогнозов развития экономики страны и хозяйствующих субъектов;</w:t>
      </w:r>
    </w:p>
    <w:p w:rsidR="00121942" w:rsidRPr="00637460" w:rsidRDefault="00121942" w:rsidP="00121942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овладение основными методами, моделями, приёмами и инструментами макроэкономического планирования и прогнозирования, соответствующими компетенции специалиста;</w:t>
      </w:r>
    </w:p>
    <w:p w:rsidR="00121942" w:rsidRPr="00637460" w:rsidRDefault="00121942" w:rsidP="00121942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знаний и навыков планирования и прогнозирования различных макроэкономических показателей, используемых для разработки планов и прогнозов, характеризующих развитие различных объектов экономики на различных  уровнях и в течение различных временных интервалов;</w:t>
      </w:r>
    </w:p>
    <w:p w:rsidR="00121942" w:rsidRPr="00637460" w:rsidRDefault="00121942" w:rsidP="00121942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формирование представления о различных современных методах, моделях и инструментальных средствах, необходимых для обработки экономических данных, используемых при планировании и прогнозировании экономики; </w:t>
      </w:r>
    </w:p>
    <w:p w:rsidR="00121942" w:rsidRPr="00637460" w:rsidRDefault="00121942" w:rsidP="00121942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умения анализировать системы планирования и прогнозирования, применяемые в экономически развитых странах и подготовить информационный обзор или аналитический отчёт;</w:t>
      </w:r>
    </w:p>
    <w:p w:rsidR="00121942" w:rsidRPr="00637460" w:rsidRDefault="00121942" w:rsidP="00121942">
      <w:pPr>
        <w:widowControl/>
        <w:tabs>
          <w:tab w:val="left" w:pos="900"/>
        </w:tabs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 w:val="20"/>
          <w:szCs w:val="24"/>
        </w:rPr>
        <w:t>- формирование умения анализировать и интерпретировать данные отечественной и зарубежной статистики о социально-экономических процессах и явлениях, применять их при решении практических задач в области разработки экономических и социальных планов и прогнозов.</w:t>
      </w:r>
    </w:p>
    <w:p w:rsidR="00121942" w:rsidRPr="00637460" w:rsidRDefault="00121942" w:rsidP="00121942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</w:p>
    <w:p w:rsidR="00121942" w:rsidRPr="00637460" w:rsidRDefault="00121942" w:rsidP="00121942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Место дисциплины в структуре ОП</w:t>
      </w:r>
    </w:p>
    <w:p w:rsidR="00121942" w:rsidRPr="00637460" w:rsidRDefault="00121942" w:rsidP="00121942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«Макроэкономическое планирование и прогнозирование»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121942" w:rsidRPr="00637460" w:rsidRDefault="00121942" w:rsidP="00121942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color w:val="000000" w:themeColor="text1"/>
        </w:rPr>
      </w:pPr>
    </w:p>
    <w:p w:rsidR="00121942" w:rsidRPr="00637460" w:rsidRDefault="00121942" w:rsidP="0012194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 Планируемые результаты обучения по дисциплине</w:t>
      </w:r>
    </w:p>
    <w:p w:rsidR="00121942" w:rsidRPr="00637460" w:rsidRDefault="00121942" w:rsidP="00121942">
      <w:pPr>
        <w:pStyle w:val="afffa"/>
        <w:tabs>
          <w:tab w:val="clear" w:pos="3330"/>
          <w:tab w:val="left" w:pos="900"/>
          <w:tab w:val="left" w:pos="1080"/>
        </w:tabs>
        <w:suppressAutoHyphens/>
        <w:spacing w:line="240" w:lineRule="auto"/>
        <w:ind w:left="0" w:firstLine="709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В результате изучения дисциплины обучающийся должен освоить:</w:t>
      </w:r>
    </w:p>
    <w:p w:rsidR="00121942" w:rsidRPr="00637460" w:rsidRDefault="00121942" w:rsidP="00121942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профессиональную компетенцию</w:t>
      </w:r>
    </w:p>
    <w:p w:rsidR="00121942" w:rsidRPr="00637460" w:rsidRDefault="00121942" w:rsidP="001219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textAlignment w:val="baseline"/>
        <w:rPr>
          <w:b/>
          <w:bCs/>
          <w:i/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субъектов.</w:t>
      </w:r>
    </w:p>
    <w:p w:rsidR="00121942" w:rsidRPr="00637460" w:rsidRDefault="00121942" w:rsidP="001219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textAlignment w:val="baseline"/>
        <w:rPr>
          <w:b/>
          <w:bCs/>
          <w:i/>
          <w:iCs/>
          <w:color w:val="000000" w:themeColor="text1"/>
          <w:sz w:val="20"/>
        </w:rPr>
      </w:pPr>
    </w:p>
    <w:p w:rsidR="00121942" w:rsidRPr="00637460" w:rsidRDefault="00121942" w:rsidP="00121942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bCs/>
          <w:i/>
          <w:iCs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tbl>
      <w:tblPr>
        <w:tblStyle w:val="afff6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5635"/>
      </w:tblGrid>
      <w:tr w:rsidR="00825837" w:rsidTr="00825837">
        <w:tc>
          <w:tcPr>
            <w:tcW w:w="2093" w:type="dxa"/>
          </w:tcPr>
          <w:p w:rsidR="00825837" w:rsidRPr="00637460" w:rsidRDefault="00825837" w:rsidP="00E5764C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2126" w:type="dxa"/>
          </w:tcPr>
          <w:p w:rsidR="00825837" w:rsidRPr="00637460" w:rsidRDefault="00825837" w:rsidP="00E5764C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5635" w:type="dxa"/>
          </w:tcPr>
          <w:p w:rsidR="00825837" w:rsidRPr="00637460" w:rsidRDefault="00825837" w:rsidP="00E5764C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825837" w:rsidTr="00825837">
        <w:tc>
          <w:tcPr>
            <w:tcW w:w="2093" w:type="dxa"/>
          </w:tcPr>
          <w:p w:rsidR="00825837" w:rsidRPr="00637460" w:rsidRDefault="00825837" w:rsidP="00E5764C">
            <w:pPr>
              <w:spacing w:before="0" w:after="0"/>
              <w:rPr>
                <w:color w:val="000000" w:themeColor="text1"/>
              </w:rPr>
            </w:pPr>
            <w:r w:rsidRPr="00637460">
              <w:rPr>
                <w:color w:val="000000" w:themeColor="text1"/>
                <w:sz w:val="20"/>
              </w:rPr>
              <w:t xml:space="preserve"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</w:t>
            </w:r>
            <w:r w:rsidRPr="00637460">
              <w:rPr>
                <w:color w:val="000000" w:themeColor="text1"/>
                <w:sz w:val="20"/>
              </w:rPr>
              <w:lastRenderedPageBreak/>
              <w:t>субъектов</w:t>
            </w:r>
          </w:p>
          <w:p w:rsidR="00825837" w:rsidRPr="00637460" w:rsidRDefault="00825837" w:rsidP="00E5764C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126" w:type="dxa"/>
          </w:tcPr>
          <w:p w:rsidR="00825837" w:rsidRPr="00637460" w:rsidRDefault="00825837" w:rsidP="00E5764C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ПК-1.1. Систематизирует, структурирует и анализирует финансово-экономическую информацию, характеризующую современное состояние и тенденции развития финансового сектора</w:t>
            </w:r>
          </w:p>
          <w:p w:rsidR="00825837" w:rsidRPr="00637460" w:rsidRDefault="00825837" w:rsidP="00E5764C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ПК-1.3. Использует полученные данные о состоянии и тенденциях развития финансовых рынков для обеспечения эффективной деятельности экономических </w:t>
            </w:r>
            <w:r w:rsidRPr="00637460">
              <w:rPr>
                <w:color w:val="000000" w:themeColor="text1"/>
                <w:sz w:val="20"/>
              </w:rPr>
              <w:lastRenderedPageBreak/>
              <w:t>субъектов</w:t>
            </w:r>
          </w:p>
        </w:tc>
        <w:tc>
          <w:tcPr>
            <w:tcW w:w="5635" w:type="dxa"/>
          </w:tcPr>
          <w:p w:rsidR="00825837" w:rsidRPr="00637460" w:rsidRDefault="00825837" w:rsidP="00E5764C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lastRenderedPageBreak/>
              <w:t>Знать:</w:t>
            </w:r>
          </w:p>
          <w:p w:rsidR="00825837" w:rsidRPr="00637460" w:rsidRDefault="00825837" w:rsidP="00E5764C">
            <w:pPr>
              <w:tabs>
                <w:tab w:val="left" w:pos="1080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современное состояние и тенденции развития финансового сектора;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3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особенности российской экономики, ее институциональную структуру, направления экономической политики государства;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3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теоретические основы и закономерности функционирования национальной экономики на макроуровне;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3"/>
              </w:numPr>
              <w:tabs>
                <w:tab w:val="left" w:pos="247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виды макроэкономических стратегий развития национальной экономики</w:t>
            </w:r>
          </w:p>
          <w:p w:rsidR="00825837" w:rsidRPr="00637460" w:rsidRDefault="00825837" w:rsidP="00E5764C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прогнозировать на основе стандартных теоретических и эконометрических моделей поведение экономических агентов, развитие экономических процессов и явлений, на микро- и макроуровне;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строить на основе описания ситуаций стандартные </w:t>
            </w:r>
            <w:r w:rsidRPr="00637460">
              <w:rPr>
                <w:color w:val="000000" w:themeColor="text1"/>
                <w:sz w:val="20"/>
              </w:rPr>
              <w:lastRenderedPageBreak/>
              <w:t>теоретические и эконометрические модели, анализировать и содержательно интерпретировать полученные результаты;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сопоставлять потенциальные возможности развития национального хозяйства и фактическое состояние всех его комплексов и сфер;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выявлять проблемы экономического характера при анализе конкретных ситуаций, предлагать способы их решения и оценивать ожидаемые результаты;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анализировать, обобщать и систематизировать информацию о взаимосвязях между явлениями и процессами экономического характера на макроуровне;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обосновывать на перспективу варианты развития комплексов, сфер и отраслей национальной экономики с учетом критериев социально-экономической эффективности, оценки рисков и возможных социально-экономических последствий;</w:t>
            </w:r>
          </w:p>
          <w:p w:rsidR="00825837" w:rsidRPr="00637460" w:rsidRDefault="00825837" w:rsidP="00E5764C">
            <w:pPr>
              <w:numPr>
                <w:ilvl w:val="0"/>
                <w:numId w:val="14"/>
              </w:numPr>
              <w:tabs>
                <w:tab w:val="left" w:pos="247"/>
                <w:tab w:val="left" w:pos="1134"/>
              </w:tabs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анализировать программы социально-экономического развития национальной экономики на перспективный период с учетом эффективности стратегий субъектов экономики на макро-, мезо- и микроуровнях</w:t>
            </w:r>
          </w:p>
          <w:p w:rsidR="00825837" w:rsidRPr="00637460" w:rsidRDefault="00825837" w:rsidP="00E5764C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825837" w:rsidRPr="00637460" w:rsidRDefault="00825837" w:rsidP="00E5764C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Навыками  получения данных о состоянии и тенденциях развития финансовых рынков для обеспечения эффективной деятельности экономических субъектов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современными методами сбора, обработки и анализа экономических и социальных данных;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современными методиками расчета и анализа социально-экономических показателей, характеризующих экономические процессы и явления на микро- и макроуровне;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основными методами разработки прогнозов и целевых программ развития, эффективного использования ресурсного потенциала на макроуровне;</w:t>
            </w:r>
          </w:p>
          <w:p w:rsidR="00825837" w:rsidRPr="00637460" w:rsidRDefault="00825837" w:rsidP="00E5764C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47"/>
                <w:tab w:val="left" w:pos="900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методами расчета и комплексного анализа основных показателей развития макроэкономики на основе статистической информации</w:t>
            </w:r>
          </w:p>
        </w:tc>
      </w:tr>
    </w:tbl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4. Объем дисциплины и виды учебной работы </w:t>
      </w: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121942" w:rsidRPr="00637460" w:rsidTr="004A57FA">
        <w:tc>
          <w:tcPr>
            <w:tcW w:w="889" w:type="dxa"/>
            <w:vMerge w:val="restart"/>
            <w:vAlign w:val="center"/>
          </w:tcPr>
          <w:p w:rsidR="00121942" w:rsidRPr="00637460" w:rsidRDefault="00121942" w:rsidP="001219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121942" w:rsidRPr="00637460" w:rsidRDefault="00121942" w:rsidP="001219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121942" w:rsidRPr="00637460" w:rsidTr="004A57FA">
        <w:tc>
          <w:tcPr>
            <w:tcW w:w="889" w:type="dxa"/>
            <w:vMerge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121942" w:rsidRPr="00637460" w:rsidTr="004A57FA">
        <w:tc>
          <w:tcPr>
            <w:tcW w:w="889" w:type="dxa"/>
            <w:vMerge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7220F7" w:rsidRPr="00637460" w:rsidTr="004A57FA">
        <w:tc>
          <w:tcPr>
            <w:tcW w:w="889" w:type="dxa"/>
            <w:vMerge w:val="restart"/>
          </w:tcPr>
          <w:p w:rsidR="007220F7" w:rsidRPr="00637460" w:rsidRDefault="007220F7" w:rsidP="001219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0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33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  <w:lang w:val="en-US"/>
              </w:rPr>
              <w:t>10</w:t>
            </w:r>
            <w:r w:rsidRPr="00637460">
              <w:rPr>
                <w:b/>
                <w:color w:val="000000" w:themeColor="text1"/>
                <w:sz w:val="20"/>
                <w:szCs w:val="20"/>
              </w:rPr>
              <w:t>,2</w:t>
            </w:r>
          </w:p>
        </w:tc>
        <w:tc>
          <w:tcPr>
            <w:tcW w:w="900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220F7" w:rsidRPr="00637460" w:rsidTr="004A57FA">
        <w:tc>
          <w:tcPr>
            <w:tcW w:w="889" w:type="dxa"/>
            <w:vMerge/>
          </w:tcPr>
          <w:p w:rsidR="007220F7" w:rsidRPr="00637460" w:rsidRDefault="007220F7" w:rsidP="001219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7220F7" w:rsidRPr="00637460" w:rsidTr="00091FFA">
        <w:tc>
          <w:tcPr>
            <w:tcW w:w="889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900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220F7" w:rsidRPr="00637460" w:rsidTr="00091FFA">
        <w:tc>
          <w:tcPr>
            <w:tcW w:w="889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0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33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900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220F7" w:rsidRPr="00637460" w:rsidTr="004A57FA">
        <w:tc>
          <w:tcPr>
            <w:tcW w:w="889" w:type="dxa"/>
            <w:vMerge w:val="restart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720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687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7220F7" w:rsidRPr="00637460" w:rsidTr="00091FFA">
        <w:tc>
          <w:tcPr>
            <w:tcW w:w="889" w:type="dxa"/>
            <w:vMerge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7220F7" w:rsidRPr="00637460" w:rsidTr="004A57FA">
        <w:tc>
          <w:tcPr>
            <w:tcW w:w="889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7220F7" w:rsidRPr="00637460" w:rsidRDefault="007220F7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220F7" w:rsidRPr="00637460" w:rsidTr="004A57FA">
        <w:tc>
          <w:tcPr>
            <w:tcW w:w="889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7220F7" w:rsidRPr="00637460" w:rsidRDefault="007220F7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7220F7" w:rsidRPr="00637460" w:rsidRDefault="007220F7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220F7" w:rsidRPr="00637460" w:rsidTr="004A57FA">
        <w:tc>
          <w:tcPr>
            <w:tcW w:w="889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220F7" w:rsidRPr="00637460" w:rsidTr="00091FFA">
        <w:tc>
          <w:tcPr>
            <w:tcW w:w="889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7220F7" w:rsidRPr="00637460" w:rsidTr="00091FFA">
        <w:tc>
          <w:tcPr>
            <w:tcW w:w="889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7220F7" w:rsidRPr="00637460" w:rsidTr="00091FFA">
        <w:tc>
          <w:tcPr>
            <w:tcW w:w="889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2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b/>
                <w:color w:val="000000" w:themeColor="text1"/>
                <w:sz w:val="20"/>
                <w:lang w:val="en-US"/>
              </w:rPr>
            </w:pPr>
            <w:r w:rsidRPr="00637460">
              <w:rPr>
                <w:b/>
                <w:color w:val="000000" w:themeColor="text1"/>
                <w:sz w:val="20"/>
                <w:lang w:val="en-US"/>
              </w:rPr>
              <w:t>132</w:t>
            </w:r>
          </w:p>
        </w:tc>
        <w:tc>
          <w:tcPr>
            <w:tcW w:w="900" w:type="dxa"/>
          </w:tcPr>
          <w:p w:rsidR="007220F7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220F7" w:rsidRPr="00637460" w:rsidTr="004A57FA">
        <w:tc>
          <w:tcPr>
            <w:tcW w:w="889" w:type="dxa"/>
          </w:tcPr>
          <w:p w:rsidR="007220F7" w:rsidRPr="00637460" w:rsidRDefault="007220F7" w:rsidP="00121942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7220F7" w:rsidRPr="00637460" w:rsidRDefault="007220F7" w:rsidP="00121942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  <w:vAlign w:val="center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  <w:vAlign w:val="center"/>
          </w:tcPr>
          <w:p w:rsidR="007220F7" w:rsidRPr="00637460" w:rsidRDefault="007220F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  <w:vAlign w:val="center"/>
          </w:tcPr>
          <w:p w:rsidR="007220F7" w:rsidRPr="00637460" w:rsidRDefault="007220F7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132</w:t>
            </w:r>
          </w:p>
        </w:tc>
        <w:tc>
          <w:tcPr>
            <w:tcW w:w="900" w:type="dxa"/>
          </w:tcPr>
          <w:p w:rsidR="007220F7" w:rsidRPr="00637460" w:rsidRDefault="007220F7" w:rsidP="001219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21942" w:rsidRPr="00637460" w:rsidTr="004A57FA">
        <w:tc>
          <w:tcPr>
            <w:tcW w:w="889" w:type="dxa"/>
          </w:tcPr>
          <w:p w:rsidR="00121942" w:rsidRPr="00637460" w:rsidRDefault="00121942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121942" w:rsidRPr="00637460" w:rsidRDefault="00121942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</w:tcPr>
          <w:p w:rsidR="00121942" w:rsidRPr="00637460" w:rsidRDefault="00121942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121942" w:rsidRPr="00637460" w:rsidRDefault="00121942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121942" w:rsidRPr="00637460" w:rsidRDefault="00121942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900" w:type="dxa"/>
          </w:tcPr>
          <w:p w:rsidR="00121942" w:rsidRPr="00637460" w:rsidRDefault="00121942" w:rsidP="001219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21942" w:rsidRPr="00637460" w:rsidTr="004A57FA">
        <w:tc>
          <w:tcPr>
            <w:tcW w:w="889" w:type="dxa"/>
            <w:vMerge w:val="restart"/>
          </w:tcPr>
          <w:p w:rsidR="00121942" w:rsidRPr="00637460" w:rsidRDefault="00121942" w:rsidP="001219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121942" w:rsidRPr="00637460" w:rsidRDefault="00121942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121942" w:rsidRPr="00637460" w:rsidRDefault="00121942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121942" w:rsidRPr="00637460" w:rsidRDefault="00121942" w:rsidP="001219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</w:tcPr>
          <w:p w:rsidR="00121942" w:rsidRPr="00637460" w:rsidRDefault="007220F7" w:rsidP="00121942">
            <w:pPr>
              <w:suppressAutoHyphens/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</w:tcPr>
          <w:p w:rsidR="00121942" w:rsidRPr="00637460" w:rsidRDefault="00121942" w:rsidP="001219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33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21942" w:rsidRPr="00637460" w:rsidTr="004A57FA">
        <w:tc>
          <w:tcPr>
            <w:tcW w:w="889" w:type="dxa"/>
            <w:vMerge/>
          </w:tcPr>
          <w:p w:rsidR="00121942" w:rsidRPr="00637460" w:rsidRDefault="00121942" w:rsidP="001219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21942" w:rsidRPr="00637460" w:rsidRDefault="00121942" w:rsidP="001219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121942" w:rsidRPr="00637460" w:rsidRDefault="007220F7" w:rsidP="001219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121942" w:rsidRPr="00637460" w:rsidRDefault="00121942" w:rsidP="001219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21942" w:rsidRPr="00637460" w:rsidTr="004A57FA">
        <w:tc>
          <w:tcPr>
            <w:tcW w:w="889" w:type="dxa"/>
            <w:vMerge/>
          </w:tcPr>
          <w:p w:rsidR="00121942" w:rsidRPr="00637460" w:rsidRDefault="00121942" w:rsidP="001219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21942" w:rsidRPr="00637460" w:rsidRDefault="00121942" w:rsidP="001219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121942" w:rsidRPr="00637460" w:rsidRDefault="00121942" w:rsidP="001219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Зачет с оценкой</w:t>
            </w:r>
          </w:p>
        </w:tc>
      </w:tr>
    </w:tbl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121942" w:rsidRPr="00637460" w:rsidRDefault="00121942" w:rsidP="001219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21942" w:rsidRPr="00637460" w:rsidRDefault="00121942" w:rsidP="0012194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 Содержание дисциплины</w:t>
      </w: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2172"/>
        <w:gridCol w:w="7075"/>
      </w:tblGrid>
      <w:tr w:rsidR="00121942" w:rsidRPr="00637460" w:rsidTr="004A57FA">
        <w:trPr>
          <w:tblHeader/>
        </w:trPr>
        <w:tc>
          <w:tcPr>
            <w:tcW w:w="257" w:type="pct"/>
            <w:vAlign w:val="center"/>
          </w:tcPr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1114" w:type="pct"/>
            <w:vAlign w:val="center"/>
          </w:tcPr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Наименование раздела дисциплины</w:t>
            </w:r>
          </w:p>
        </w:tc>
        <w:tc>
          <w:tcPr>
            <w:tcW w:w="3629" w:type="pct"/>
            <w:vAlign w:val="center"/>
          </w:tcPr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 xml:space="preserve">Содержание раздела дисциплины </w:t>
            </w:r>
          </w:p>
        </w:tc>
      </w:tr>
      <w:tr w:rsidR="00121942" w:rsidRPr="00637460" w:rsidTr="004A57FA">
        <w:tc>
          <w:tcPr>
            <w:tcW w:w="257" w:type="pct"/>
          </w:tcPr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114" w:type="pct"/>
          </w:tcPr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Теоретико-методологические основы планирования и прогнозирования</w:t>
            </w:r>
          </w:p>
        </w:tc>
        <w:tc>
          <w:tcPr>
            <w:tcW w:w="3629" w:type="pct"/>
          </w:tcPr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Предмет макроэкономического планирования и прогнозирования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Подходы различных научных школ к определению экономической роли государства. Основные функции государства в современной смешанной экономике. Предмет макроэкономического планирования и прогнозирования. Методы макроэкономического планирования и прогнозирования. Изменение места и роли прогнозирования и планирования в регулировании современной экономики. Характеристика долгосрочного прогнозирования как базы стратегического планирования. Стратегически- инновационная функция государства и механизм ее реализации.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Научные основы социально-экономического прогнозирования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Необходимость и функции прогнозирования. Теория предвидения Н.Д. Кондратьева. Закономерности статики, динамики и </w:t>
            </w:r>
            <w:proofErr w:type="spellStart"/>
            <w:r w:rsidRPr="00637460">
              <w:rPr>
                <w:color w:val="000000" w:themeColor="text1"/>
                <w:sz w:val="20"/>
              </w:rPr>
              <w:t>социогенетики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Интегральное </w:t>
            </w:r>
            <w:proofErr w:type="spellStart"/>
            <w:r w:rsidRPr="00637460">
              <w:rPr>
                <w:color w:val="000000" w:themeColor="text1"/>
                <w:sz w:val="20"/>
              </w:rPr>
              <w:t>макропрогнозирование</w:t>
            </w:r>
            <w:proofErr w:type="spellEnd"/>
            <w:r w:rsidRPr="00637460">
              <w:rPr>
                <w:color w:val="000000" w:themeColor="text1"/>
                <w:sz w:val="20"/>
              </w:rPr>
              <w:t>. Прогнозирование циклов и кризисов. Прогнозные показатели балансы и сценарии. Критерии отбора показателей. Виды балансов. Сценарии прогнозов. Глобальное долгосрочное прогнозирование.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Типы макроэкономического планирования 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Планирование: функция управления; процедура разработки плана.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Классификация планирования по временному признаку (долгосрочное, среднесрочное, краткосрочное). Характеристики, определяющие временной интервал планирования.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Классификация планирования по модели управления национальной экономикой (директивное, индикативное). Характеристики, определяющие сущность каждого из типов планирования. Формы индикативного планирования (конъюнктурная, структурная, стратегическая): принципиальные особенности каждой формы. 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Классификация планирования по сложности и предсказуемости планируемого процесса (ординарное и стратегическое): принципиальные особенности и характеристики каждого из этих типов.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Принципы планирования 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Принцип: составной элемент системы методологии исследования; основное </w:t>
            </w:r>
            <w:r w:rsidRPr="00637460">
              <w:rPr>
                <w:color w:val="000000" w:themeColor="text1"/>
                <w:sz w:val="20"/>
              </w:rPr>
              <w:lastRenderedPageBreak/>
              <w:t>правило поведения системы.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Принцип комплексности: теоретическая база; особенности выбора факторов, учитываемых при разработке плана.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Принцип пропорциональности и сбалансированности: особенности ранжирования понятий; теоретическая база. Классификация пропорций по степени детерминированности (жестко детерминированные; относительно свободно устанавливаемые): особенности установления; условия поддержания. 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Принцип повышения эффективности общественного производства: теоретическая база; понятия «эффективность», «повышение эффективности»; особенности определения результата и затрат, вызывающий этот результат. 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Типы прогнозирования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Принцип взаимосвязи и взаимообусловленности - теоретическая основа прогнозирования. Исследовательский тип прогнозирования и интуитивный тип прогнозирования: классификационные признаки; условия, особенности и границы использования.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Подходы исследовательского типа прогнозирования (нормативно-целевой, инерционно-генетический): сходство и различия в использовании.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i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Классификация прогнозных исследований по временному признаку (долгосрочный, среднесрочный и краткосрочный), особенности и основания их группировки; по степени сложности и возможности охвата объекта каким-либо одним видом прогнозного исследования (частные прогнозы, комплексные прогнозы), условность такой группировки</w:t>
            </w:r>
          </w:p>
        </w:tc>
      </w:tr>
      <w:tr w:rsidR="00121942" w:rsidRPr="00637460" w:rsidTr="004A57FA">
        <w:tc>
          <w:tcPr>
            <w:tcW w:w="257" w:type="pct"/>
          </w:tcPr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</w:t>
            </w:r>
          </w:p>
        </w:tc>
        <w:tc>
          <w:tcPr>
            <w:tcW w:w="1114" w:type="pct"/>
          </w:tcPr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Функциональные прогнозы. Прогнозирование и программирование социально-экономического развития региона</w:t>
            </w:r>
          </w:p>
        </w:tc>
        <w:tc>
          <w:tcPr>
            <w:tcW w:w="3629" w:type="pct"/>
          </w:tcPr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Функциональные прогнозы 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tabs>
                <w:tab w:val="left" w:pos="5059"/>
                <w:tab w:val="left" w:pos="6542"/>
              </w:tabs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Рассмотрение в качестве объекта прогнозного исследования отдельного ресурса или отдельной сферы воспроизводства как общности </w:t>
            </w:r>
            <w:proofErr w:type="spellStart"/>
            <w:r w:rsidRPr="00637460">
              <w:rPr>
                <w:color w:val="000000" w:themeColor="text1"/>
                <w:sz w:val="20"/>
              </w:rPr>
              <w:t>группировочного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признака, объединяющего различные виды функциональных прогнозов. Относительная ущербность такого признака и условия, уменьшающие негативные последствия такого рассмотрения.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Демографический прогноз. Особенности расчета прогнозируемых характеристик населения как потребителя благ и услуг: численности и половозрастной структуры; размещения и миграции; разграничения по признаку проживания на сельское и городское.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Экологический прогноз. Состояние и проблемы взаимоотношения общества и окружающей среды, т.ч. и природной среды, - объект прогнозных исследовании. Взаимосвязь и взаимообусловленность уровня развития производительных сил и давления на окружающую среду. Прогнозируемые характеристики величины наносимого ущерба и возможных мероприятий по снижению до минимума этого ущерба.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Прогноз природных ресурсов. Особенности учета воспроизводимых и невоспроизводимых ресурсов. Специфика обоснования прогнозируемых характеристик: наличия и размещения ресурсов; оценок технической и технологической возможностей вовлечения их в хозяйственный оборот; определения очередности и сроков такого вовлечения.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Прогноз развития науки и техники. Особенности разграничения исследований в цепочке "идея - производство" на фундаментальные, прикладные и опытно-производственные. Источники покрытия затрат на проведение этих исследований. Особенности определения основных прогнозируемых характеристик: сроков проведения; объема необходимых затрат и источников их финансирования.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Балансовый метод и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макромоделирование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 xml:space="preserve"> в прогнозно-плановой                        работе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Разработка и развитие балансового метода. Балансовые системы.       Типология и взаимосвязь балансовых систем. Схема балансовой межотраслевой модели. Применение балансовой межотраслевой модели в экономическом анализе, прогнозировании и планировании. Макромодель В. Леонтьева. </w:t>
            </w:r>
            <w:proofErr w:type="spellStart"/>
            <w:r w:rsidRPr="00637460">
              <w:rPr>
                <w:color w:val="000000" w:themeColor="text1"/>
                <w:sz w:val="20"/>
              </w:rPr>
              <w:t>Воспроизводственно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-цикличная и </w:t>
            </w:r>
            <w:proofErr w:type="spellStart"/>
            <w:r w:rsidRPr="00637460">
              <w:rPr>
                <w:color w:val="000000" w:themeColor="text1"/>
                <w:sz w:val="20"/>
              </w:rPr>
              <w:t>геоцивилизационная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балансовые модели.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Прогнозирование и программирование социально-экономического развития региона 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Особенности терминологического определения прогноза развития региона как комплексного межотраслевого.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Рассмотрение региона как подсистемы федерации, и экономики региона как </w:t>
            </w:r>
            <w:r w:rsidRPr="00637460">
              <w:rPr>
                <w:color w:val="000000" w:themeColor="text1"/>
                <w:sz w:val="20"/>
              </w:rPr>
              <w:lastRenderedPageBreak/>
              <w:t>подсистемы национальной экономики. Вытекающие из этого одновременно и зависимость, и самостоятельность экономического и социального развития региона.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Задачи, решаемые на аналитической стадии, и информационная база, используемая для этого. Характеристика сложившегося уровня социально-экономического развития региона в целом и отдельных отраслей (системообразующих, </w:t>
            </w:r>
            <w:proofErr w:type="spellStart"/>
            <w:r w:rsidRPr="00637460">
              <w:rPr>
                <w:color w:val="000000" w:themeColor="text1"/>
                <w:sz w:val="20"/>
              </w:rPr>
              <w:t>системообслуживающих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и сопутствующих). Анализ сложившихся закономерностей и складывающихся тенденций, динамики показателей.</w:t>
            </w:r>
          </w:p>
          <w:p w:rsidR="00121942" w:rsidRPr="00637460" w:rsidRDefault="00121942" w:rsidP="00121942">
            <w:pPr>
              <w:widowControl/>
              <w:shd w:val="clear" w:color="auto" w:fill="FFFFFF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Процедура разработки концепции развития региона на прогнозируемый период. Особенности определения и согласования будущей специализации района с учетом интересов федерации и территории, объемов наличных и необходимых ресурсов, исторических условий, сложившейся специализации и требуемых инвестиций. Специфика реализации требования комплексности социально-экономического развития региона.</w:t>
            </w:r>
          </w:p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Экономико-математические модели, используемые для расчета прогнозируемого изменения количественных параметров. Особенности методики оценки величины показателей с помощью </w:t>
            </w:r>
            <w:proofErr w:type="spellStart"/>
            <w:r w:rsidRPr="00637460">
              <w:rPr>
                <w:color w:val="000000" w:themeColor="text1"/>
                <w:sz w:val="20"/>
              </w:rPr>
              <w:t>однопродуктовой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модели, межотраслевых моделей и отраслевых моделей. Структура экономики: сущность; понятие оптимальной; условия формирования высокоэффективной отраслевой структуры; критерии структурных сдвигов.</w:t>
            </w:r>
          </w:p>
        </w:tc>
      </w:tr>
      <w:tr w:rsidR="00121942" w:rsidRPr="00637460" w:rsidTr="004A57FA">
        <w:tc>
          <w:tcPr>
            <w:tcW w:w="257" w:type="pct"/>
          </w:tcPr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3</w:t>
            </w:r>
          </w:p>
        </w:tc>
        <w:tc>
          <w:tcPr>
            <w:tcW w:w="1114" w:type="pct"/>
          </w:tcPr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Прогнозирование и стратегическое планирование</w:t>
            </w:r>
          </w:p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экономических и социальных процессов на макроуровне</w:t>
            </w:r>
          </w:p>
        </w:tc>
        <w:tc>
          <w:tcPr>
            <w:tcW w:w="3629" w:type="pct"/>
          </w:tcPr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Прогнозирование и планирование трудовых ресурсов и занятости населения 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Трудовые ресурсы и занятые: сходство и различия в трактовках анализа и прогнозирования; содержание и состав категорий.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Специфика определения прогнозируемых показателей трудовых ресурсов как производителя благ и услуг: численности и половозрастной структуры; размещения и миграции; распределения по сферам занятости и отраслям; формирования профессионально-квалификационной структуры работников в соответствии с прогнозируемой профессионально - квалификационной структурой рабочих мест.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Прогнозирование использования трудовых ресурсов: методики расчета; используемые балансы трудовых ресурсов, балансы труда.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Прогнозирование и планирование социального развития и уровня жизни населения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Социальная политика государства: понятие; составные элементы; нормативы.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Уровень жизни: понятие, система показателей; социальные нормативы; методики обоснования.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Реальные доходы: понятие; методики  расчета; баланс денежных доходов и расходов населения; факторы, существенно влияющие на показатели реальных доходов на душу населения.</w:t>
            </w:r>
          </w:p>
        </w:tc>
      </w:tr>
      <w:tr w:rsidR="00121942" w:rsidRPr="00637460" w:rsidTr="004A57FA">
        <w:tc>
          <w:tcPr>
            <w:tcW w:w="257" w:type="pct"/>
          </w:tcPr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  <w:p w:rsidR="00121942" w:rsidRPr="00637460" w:rsidRDefault="00121942" w:rsidP="00121942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4" w:type="pct"/>
          </w:tcPr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Прогнозирование и стратегическое планирование раз-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вития производственной инфраструктуры народного хозяйства</w:t>
            </w:r>
          </w:p>
        </w:tc>
        <w:tc>
          <w:tcPr>
            <w:tcW w:w="3629" w:type="pct"/>
          </w:tcPr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Макроэкономическое прогнозирование и планирование развития отраслей производственной сферы 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Важнейшие отрасли экономики и межотраслевые комплексы: понятие; особенности и проблемы функционирования; подходы к формированию оптимальной структуры; этапы формирования. 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Промышленность: понятие; проблемы, пути  и этапы формирования оптимальной структуры промышленного производства. Оценки и методики определения спроса на промышленную продукцию. Макроэкономическое планирование объема промышленного производства; его ресурсное обоснование.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Агропромышленный комплекс (АПК): понятие; цели функционирования; основные сферы; отраслевые особенности элементов АПК. Прогнозирование и планирование АПК: задачи; методы; подходы к определению необходимого и возможного объемов производства и услуг отраслей АПК.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Строительный комплекс: цели; составные элементы; технологические особенности. Прогнозирования  и планирования строительного комплекса: цели; методики расчетов производства по отраслям комплекса; ресурсное обоснование.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Прогнозирование и планирование производственной инфраструктуры и развития сферы обслуживания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Транспортный комплекс: понятие; цели; состав; особенности; показатели функционирования. Макроэкономическое планирование транспортного комплекса: учитываемые факторы; методики расчета показателей функционирования и развития; ресурсное обоснование.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Сфера обслуживания: понятие; состав; отраслевые особенности и показатели.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Макроэкономическое прогнозирование и планирование развития образования: показатели; методики расчета; ресурсные обоснования.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Макроэкономическое прогнозирование функционирование и развитие жилищно-коммунального хозяйства: показатели; методики расчета; увязки региональных и федеральных параметров развития.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Стратегическое планирование, программирование и управление оборонно-промышленным комплексом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Состав и особенности оборонно-промышленного комплекса (ОПК). </w:t>
            </w:r>
            <w:proofErr w:type="spellStart"/>
            <w:r w:rsidRPr="00637460">
              <w:rPr>
                <w:color w:val="000000" w:themeColor="text1"/>
                <w:sz w:val="20"/>
              </w:rPr>
              <w:t>Метасистема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управления военными закупками и место в ней оборонно-промышленного комплекса. Влияние различных секторов системы управления военными закупками на развитие ОПК. Взаимосвязь между макроэкономическими показателями и загрузкой производственных мощностей ОПК, а также другими индикаторами ОПК. Государственное управление ОПК и его корректирующие меры. Исторические факты и основные статистические показатели развития ОПК России. Государственные меры по реформированию ОПК России, начиная с конца XX века.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Прогнозирование и стратегическое планирование в ТНК </w:t>
            </w:r>
          </w:p>
          <w:p w:rsidR="00121942" w:rsidRPr="00637460" w:rsidRDefault="00121942" w:rsidP="00121942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Роль транснациональных корпораций (ТНК) в современной экономике. Стратегия ТНК и набор ее функций. Подходы к выработке стратегии поведения фирмы на рынке. Характеристика базисных стратегий ТНК. Корпоративная, деловая, функциональная и операционная стратегии развития ТНК. Алгоритм процесса стратегического планирования в ТНК.</w:t>
            </w:r>
          </w:p>
        </w:tc>
      </w:tr>
    </w:tbl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121942" w:rsidRPr="00637460" w:rsidRDefault="00121942" w:rsidP="001219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121942" w:rsidRPr="00637460" w:rsidRDefault="00121942" w:rsidP="00121942">
      <w:pPr>
        <w:widowControl/>
        <w:tabs>
          <w:tab w:val="left" w:pos="993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bCs/>
          <w:iCs/>
          <w:color w:val="000000" w:themeColor="text1"/>
          <w:sz w:val="20"/>
        </w:rPr>
        <w:t>«Теоретико-методологические основы планирования и прогнозирования</w:t>
      </w:r>
      <w:r w:rsidRPr="00637460">
        <w:rPr>
          <w:b/>
          <w:color w:val="000000" w:themeColor="text1"/>
          <w:sz w:val="20"/>
        </w:rPr>
        <w:t>»</w:t>
      </w:r>
    </w:p>
    <w:p w:rsidR="00121942" w:rsidRPr="00637460" w:rsidRDefault="00121942" w:rsidP="00121942">
      <w:pPr>
        <w:pStyle w:val="afffc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Предмет макроэкономического планирования и прогнозирования. Научные основы социально-экономического прогнозирования</w:t>
      </w:r>
    </w:p>
    <w:p w:rsidR="00121942" w:rsidRPr="00637460" w:rsidRDefault="00121942" w:rsidP="00121942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bCs/>
          <w:iCs/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«Функциональные прогнозы. Прогнозирование и программирование социально-экономического развития региона</w:t>
      </w:r>
      <w:r w:rsidRPr="00637460">
        <w:rPr>
          <w:b/>
          <w:color w:val="000000" w:themeColor="text1"/>
          <w:sz w:val="20"/>
        </w:rPr>
        <w:t>»</w:t>
      </w:r>
    </w:p>
    <w:p w:rsidR="00121942" w:rsidRPr="00637460" w:rsidRDefault="00121942" w:rsidP="00121942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Функциональные прогнозы </w:t>
      </w:r>
    </w:p>
    <w:p w:rsidR="00121942" w:rsidRPr="00637460" w:rsidRDefault="00121942" w:rsidP="00121942">
      <w:pPr>
        <w:widowControl/>
        <w:numPr>
          <w:ilvl w:val="0"/>
          <w:numId w:val="17"/>
        </w:numPr>
        <w:shd w:val="clear" w:color="auto" w:fill="FFFFFF"/>
        <w:tabs>
          <w:tab w:val="left" w:pos="993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Прогнозирование и программирование социально-экономического развития региона </w:t>
      </w:r>
    </w:p>
    <w:p w:rsidR="00121942" w:rsidRPr="00637460" w:rsidRDefault="00121942" w:rsidP="00121942">
      <w:pPr>
        <w:widowControl/>
        <w:tabs>
          <w:tab w:val="left" w:pos="993"/>
        </w:tabs>
        <w:snapToGrid/>
        <w:spacing w:before="0" w:after="0"/>
        <w:ind w:firstLine="720"/>
        <w:contextualSpacing/>
        <w:jc w:val="both"/>
        <w:rPr>
          <w:b/>
          <w:bCs/>
          <w:iCs/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93"/>
        </w:tabs>
        <w:snapToGrid/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3 «</w:t>
      </w:r>
      <w:r w:rsidRPr="00637460">
        <w:rPr>
          <w:b/>
          <w:color w:val="000000" w:themeColor="text1"/>
          <w:sz w:val="20"/>
        </w:rPr>
        <w:t>Прогнозирование и стратегическое планирование экономических и социальных процессов на макроуровне»</w:t>
      </w:r>
    </w:p>
    <w:p w:rsidR="00121942" w:rsidRPr="00637460" w:rsidRDefault="00121942" w:rsidP="00121942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Прогнозирование и планирование трудовых ресурсов и занятости населения. Прогнозирование и планирование социального развития и уровня жизни населения</w:t>
      </w:r>
    </w:p>
    <w:p w:rsidR="00121942" w:rsidRPr="00637460" w:rsidRDefault="00121942" w:rsidP="00121942">
      <w:pPr>
        <w:widowControl/>
        <w:tabs>
          <w:tab w:val="left" w:pos="993"/>
        </w:tabs>
        <w:snapToGrid/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93"/>
        </w:tabs>
        <w:snapToGrid/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 «Прогнозирование и стратегическое планирование развития производственной инфраструктуры народного хозяйства</w:t>
      </w:r>
      <w:r w:rsidRPr="00637460">
        <w:rPr>
          <w:color w:val="000000" w:themeColor="text1"/>
          <w:sz w:val="20"/>
        </w:rPr>
        <w:t>»</w:t>
      </w:r>
    </w:p>
    <w:p w:rsidR="00121942" w:rsidRPr="00637460" w:rsidRDefault="00121942" w:rsidP="00121942">
      <w:pPr>
        <w:widowControl/>
        <w:tabs>
          <w:tab w:val="left" w:pos="993"/>
        </w:tabs>
        <w:snapToGrid/>
        <w:spacing w:before="0" w:after="0"/>
        <w:ind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Макроэкономическое прогнозирование и планирование развития отраслей производственной сферы </w:t>
      </w:r>
    </w:p>
    <w:p w:rsidR="00121942" w:rsidRPr="00637460" w:rsidRDefault="00121942" w:rsidP="00121942">
      <w:pPr>
        <w:widowControl/>
        <w:tabs>
          <w:tab w:val="left" w:pos="993"/>
        </w:tabs>
        <w:snapToGrid/>
        <w:spacing w:before="0" w:after="0"/>
        <w:ind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Прогнозирование и планирование производственной инфраструктуры и развития сферы обслуживания</w:t>
      </w:r>
    </w:p>
    <w:p w:rsidR="00121942" w:rsidRPr="00637460" w:rsidRDefault="00121942" w:rsidP="001219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121942" w:rsidRPr="00637460" w:rsidRDefault="00121942" w:rsidP="00121942">
      <w:pPr>
        <w:widowControl/>
        <w:tabs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bCs/>
          <w:iCs/>
          <w:color w:val="000000" w:themeColor="text1"/>
          <w:sz w:val="20"/>
        </w:rPr>
        <w:t>«Теоретико-методологические основы планирования и прогнозирования</w:t>
      </w:r>
      <w:r w:rsidRPr="00637460">
        <w:rPr>
          <w:b/>
          <w:color w:val="000000" w:themeColor="text1"/>
          <w:sz w:val="20"/>
        </w:rPr>
        <w:t>»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Типы макроэкономического планирования. 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Планирование: функция управления; процедура разработки плана.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Классификация планирования по временному признаку (долгосрочное, среднесрочное, краткосрочное). 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Классификация планирования по модели управления национальной экономикой (директивное, индикативное). 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Принципы планирования 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Типы прогнозирования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Подходы исследовательского типа прогнозирования (нормативно-целевой, инерционно-генетический): сходство и различия в использовании.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прогнозных исследований по временному признаку.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Методологические подходы в системе планирования.</w:t>
      </w:r>
    </w:p>
    <w:p w:rsidR="00121942" w:rsidRPr="00637460" w:rsidRDefault="00121942" w:rsidP="00121942">
      <w:pPr>
        <w:widowControl/>
        <w:numPr>
          <w:ilvl w:val="0"/>
          <w:numId w:val="19"/>
        </w:numPr>
        <w:tabs>
          <w:tab w:val="left" w:pos="709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Система государственного стратегического планирования в РФ,</w:t>
      </w:r>
    </w:p>
    <w:p w:rsidR="00121942" w:rsidRPr="00637460" w:rsidRDefault="00121942" w:rsidP="00121942">
      <w:pPr>
        <w:widowControl/>
        <w:tabs>
          <w:tab w:val="left" w:pos="709"/>
          <w:tab w:val="left" w:pos="1080"/>
          <w:tab w:val="left" w:pos="1134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bCs/>
          <w:iCs/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«Функциональные прогнозы. Прогнозирование и программирование социально-экономического развития региона</w:t>
      </w:r>
      <w:r w:rsidRPr="00637460">
        <w:rPr>
          <w:b/>
          <w:color w:val="000000" w:themeColor="text1"/>
          <w:sz w:val="20"/>
        </w:rPr>
        <w:t>»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Демографический прогноз. 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Экологический прогноз. 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Прогноз природных ресурсов. Особенности учета воспроизводимых и невоспроизводимых ресурсов. 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Прогноз развития науки и техники. Особенности определения основных прогнозируемых характеристик: сроков проведения; объема необходимых затрат и источников их финансирования.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Прогнозирование и программирование социально-экономического развития региона 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Рассмотрение региона как подсистемы федерации, и экономики региона как подсистемы национальной экономики. 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Процедура разработки концепции развития региона на прогнозируемый период. 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Объекты отраслевого прогноза.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Макромодель В. Леонтьева.</w:t>
      </w:r>
    </w:p>
    <w:p w:rsidR="00121942" w:rsidRPr="00637460" w:rsidRDefault="00121942" w:rsidP="00121942">
      <w:pPr>
        <w:pStyle w:val="FR1"/>
        <w:numPr>
          <w:ilvl w:val="0"/>
          <w:numId w:val="20"/>
        </w:numPr>
        <w:tabs>
          <w:tab w:val="left" w:pos="108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Экономико-математические модели, используемые для расчета прогнозируемого изменения количественных параметров</w:t>
      </w:r>
    </w:p>
    <w:p w:rsidR="00121942" w:rsidRPr="00637460" w:rsidRDefault="00121942" w:rsidP="00121942">
      <w:pPr>
        <w:widowControl/>
        <w:tabs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bCs/>
          <w:iCs/>
          <w:color w:val="000000" w:themeColor="text1"/>
          <w:sz w:val="20"/>
        </w:rPr>
      </w:pPr>
    </w:p>
    <w:p w:rsidR="00121942" w:rsidRPr="00637460" w:rsidRDefault="00121942" w:rsidP="00121942">
      <w:pPr>
        <w:widowControl/>
        <w:snapToGrid/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3 «</w:t>
      </w:r>
      <w:r w:rsidRPr="00637460">
        <w:rPr>
          <w:b/>
          <w:color w:val="000000" w:themeColor="text1"/>
          <w:sz w:val="20"/>
        </w:rPr>
        <w:t>Прогнозирование и стратегическое планирование экономических и социальных процессов на макроуровне»</w:t>
      </w:r>
    </w:p>
    <w:p w:rsidR="00121942" w:rsidRPr="00637460" w:rsidRDefault="00121942" w:rsidP="00121942">
      <w:pPr>
        <w:widowControl/>
        <w:numPr>
          <w:ilvl w:val="1"/>
          <w:numId w:val="20"/>
        </w:numPr>
        <w:tabs>
          <w:tab w:val="clear" w:pos="1440"/>
          <w:tab w:val="left" w:pos="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Прогноз социально-экономического развития стран: решаемые задачи; состав; структура; особенности разрезов.</w:t>
      </w:r>
    </w:p>
    <w:p w:rsidR="00121942" w:rsidRPr="00637460" w:rsidRDefault="00121942" w:rsidP="00121942">
      <w:pPr>
        <w:widowControl/>
        <w:numPr>
          <w:ilvl w:val="1"/>
          <w:numId w:val="20"/>
        </w:numPr>
        <w:tabs>
          <w:tab w:val="clear" w:pos="1440"/>
          <w:tab w:val="left" w:pos="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Структура экономики: сущность; понятие оптимальной; условия формирования высокоэффективной отраслевой структуры; критерии структурных сдвигов.</w:t>
      </w:r>
    </w:p>
    <w:p w:rsidR="00121942" w:rsidRPr="00637460" w:rsidRDefault="00121942" w:rsidP="00121942">
      <w:pPr>
        <w:widowControl/>
        <w:numPr>
          <w:ilvl w:val="1"/>
          <w:numId w:val="20"/>
        </w:numPr>
        <w:tabs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Прогнозирование и стратегическое планирование развития социальной инфраструктуры.</w:t>
      </w:r>
    </w:p>
    <w:p w:rsidR="00121942" w:rsidRPr="00637460" w:rsidRDefault="00121942" w:rsidP="00121942">
      <w:pPr>
        <w:widowControl/>
        <w:numPr>
          <w:ilvl w:val="1"/>
          <w:numId w:val="20"/>
        </w:numPr>
        <w:tabs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Трудовые ресурсы и занятые: сходство и различия в трактовках анализа и прогнозирования; содержание и состав категорий.</w:t>
      </w:r>
    </w:p>
    <w:p w:rsidR="00121942" w:rsidRPr="00637460" w:rsidRDefault="00121942" w:rsidP="00121942">
      <w:pPr>
        <w:widowControl/>
        <w:numPr>
          <w:ilvl w:val="1"/>
          <w:numId w:val="20"/>
        </w:numPr>
        <w:tabs>
          <w:tab w:val="clear" w:pos="1440"/>
          <w:tab w:val="left" w:pos="0"/>
          <w:tab w:val="left" w:pos="1134"/>
        </w:tabs>
        <w:snapToGrid/>
        <w:spacing w:before="0" w:after="0"/>
        <w:ind w:left="0" w:firstLine="720"/>
        <w:jc w:val="both"/>
        <w:rPr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Специфика определения прогнозируемых показателей трудовых ресурсов как производителя благ и услуг.</w:t>
      </w:r>
    </w:p>
    <w:p w:rsidR="00121942" w:rsidRPr="00637460" w:rsidRDefault="00121942" w:rsidP="00121942">
      <w:pPr>
        <w:widowControl/>
        <w:numPr>
          <w:ilvl w:val="1"/>
          <w:numId w:val="20"/>
        </w:numPr>
        <w:tabs>
          <w:tab w:val="clear" w:pos="1440"/>
          <w:tab w:val="left" w:pos="0"/>
          <w:tab w:val="left" w:pos="1134"/>
        </w:tabs>
        <w:snapToGrid/>
        <w:spacing w:before="0" w:after="0"/>
        <w:ind w:left="0" w:firstLine="720"/>
        <w:jc w:val="both"/>
        <w:rPr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Прогнозирование использования трудовых ресурсов: методики расчета; используемые балансы трудовых ресурсов, балансы труда.</w:t>
      </w:r>
    </w:p>
    <w:p w:rsidR="00121942" w:rsidRPr="00637460" w:rsidRDefault="00121942" w:rsidP="00121942">
      <w:pPr>
        <w:pStyle w:val="FR1"/>
        <w:numPr>
          <w:ilvl w:val="1"/>
          <w:numId w:val="20"/>
        </w:numPr>
        <w:tabs>
          <w:tab w:val="clear" w:pos="1440"/>
          <w:tab w:val="left" w:pos="0"/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Социальная политика государства: понятие; составные элементы; нормативы.</w:t>
      </w:r>
    </w:p>
    <w:p w:rsidR="00121942" w:rsidRPr="00637460" w:rsidRDefault="00121942" w:rsidP="00121942">
      <w:pPr>
        <w:pStyle w:val="FR1"/>
        <w:numPr>
          <w:ilvl w:val="1"/>
          <w:numId w:val="20"/>
        </w:numPr>
        <w:tabs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Зарубежный опыт социально - экономического прогнозирования.</w:t>
      </w:r>
    </w:p>
    <w:p w:rsidR="00121942" w:rsidRPr="00637460" w:rsidRDefault="00121942" w:rsidP="00121942">
      <w:pPr>
        <w:pStyle w:val="afffc"/>
        <w:numPr>
          <w:ilvl w:val="1"/>
          <w:numId w:val="20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Реальные доходы: понятие; методики  расчета; баланс денежных доходов и расходов населения; факторы, существенно влияющие на показатели реальных доходов на душу населения.</w:t>
      </w:r>
    </w:p>
    <w:p w:rsidR="00121942" w:rsidRPr="00637460" w:rsidRDefault="00121942" w:rsidP="00121942">
      <w:pPr>
        <w:pStyle w:val="afffc"/>
        <w:numPr>
          <w:ilvl w:val="1"/>
          <w:numId w:val="20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Основы прогнозирования реальной заработной платы и реальных доходов населения.</w:t>
      </w:r>
    </w:p>
    <w:p w:rsidR="00121942" w:rsidRPr="00637460" w:rsidRDefault="00121942" w:rsidP="00121942">
      <w:pPr>
        <w:widowControl/>
        <w:tabs>
          <w:tab w:val="left" w:pos="1080"/>
          <w:tab w:val="left" w:pos="1134"/>
        </w:tabs>
        <w:suppressAutoHyphens/>
        <w:snapToGrid/>
        <w:spacing w:before="0" w:after="0"/>
        <w:ind w:firstLine="720"/>
        <w:jc w:val="both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snapToGrid/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 «Прогнозирование и стратегическое планирование развития производственной инфраструктуры народного хозяйства »</w:t>
      </w:r>
    </w:p>
    <w:p w:rsidR="00121942" w:rsidRPr="00637460" w:rsidRDefault="00121942" w:rsidP="00121942">
      <w:pPr>
        <w:pStyle w:val="FR1"/>
        <w:numPr>
          <w:ilvl w:val="1"/>
          <w:numId w:val="21"/>
        </w:numPr>
        <w:tabs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Промышленность: понятие; проблемы, пути  и этапы формирования оптимальной структуры промышленного производства. </w:t>
      </w:r>
    </w:p>
    <w:p w:rsidR="00121942" w:rsidRPr="00637460" w:rsidRDefault="00121942" w:rsidP="00121942">
      <w:pPr>
        <w:pStyle w:val="FR1"/>
        <w:numPr>
          <w:ilvl w:val="1"/>
          <w:numId w:val="21"/>
        </w:numPr>
        <w:tabs>
          <w:tab w:val="left" w:pos="1134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Прогнозирование и планирование АПК: задачи; методы; подходы к определению необходимого и возможного объемов производства и услуг отраслей </w:t>
      </w:r>
    </w:p>
    <w:p w:rsidR="00121942" w:rsidRPr="00637460" w:rsidRDefault="00121942" w:rsidP="00121942">
      <w:pPr>
        <w:pStyle w:val="FR1"/>
        <w:numPr>
          <w:ilvl w:val="1"/>
          <w:numId w:val="21"/>
        </w:numPr>
        <w:tabs>
          <w:tab w:val="left" w:pos="993"/>
        </w:tabs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Строительный комплекс: цели; составные элементы; технологические особенности.</w:t>
      </w:r>
    </w:p>
    <w:p w:rsidR="00121942" w:rsidRPr="00637460" w:rsidRDefault="00121942" w:rsidP="00121942">
      <w:pPr>
        <w:pStyle w:val="FR1"/>
        <w:tabs>
          <w:tab w:val="left" w:pos="1134"/>
        </w:tabs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4.Транспортный комплекс: понятие; цели; состав; особенности; показатели функционирования. </w:t>
      </w:r>
    </w:p>
    <w:p w:rsidR="00121942" w:rsidRPr="00637460" w:rsidRDefault="00121942" w:rsidP="00121942">
      <w:pPr>
        <w:pStyle w:val="FR1"/>
        <w:tabs>
          <w:tab w:val="left" w:pos="1134"/>
        </w:tabs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5.Сфера обслуживания: понятие; состав; отраслевые особенности и показатели.</w:t>
      </w:r>
    </w:p>
    <w:p w:rsidR="00121942" w:rsidRPr="00637460" w:rsidRDefault="00121942" w:rsidP="00121942">
      <w:pPr>
        <w:pStyle w:val="FR1"/>
        <w:tabs>
          <w:tab w:val="left" w:pos="1134"/>
        </w:tabs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6.Макроэкономическое прогнозирование и планирование развития образования: показатели; методики расчета; ресурсные обоснования.</w:t>
      </w:r>
    </w:p>
    <w:p w:rsidR="00121942" w:rsidRPr="00637460" w:rsidRDefault="00121942" w:rsidP="00121942">
      <w:pPr>
        <w:pStyle w:val="FR1"/>
        <w:tabs>
          <w:tab w:val="left" w:pos="1134"/>
        </w:tabs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7.Макроэкономическое прогнозирование функционирование и развитие жилищно-коммунального хозяйства: показатели; методики расчета; увязки региональных и федеральных параметров развития.</w:t>
      </w:r>
    </w:p>
    <w:p w:rsidR="00121942" w:rsidRPr="00637460" w:rsidRDefault="00121942" w:rsidP="00121942">
      <w:pPr>
        <w:pStyle w:val="FR1"/>
        <w:tabs>
          <w:tab w:val="left" w:pos="1134"/>
        </w:tabs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8.Макроэкономические параметры развития бытового обслуживания: индикаторные характеристики; увязка с региональными параметрами. Методы прогнозирования спроса и оказания услуг.</w:t>
      </w:r>
    </w:p>
    <w:p w:rsidR="00121942" w:rsidRPr="00637460" w:rsidRDefault="00121942" w:rsidP="00121942">
      <w:pPr>
        <w:pStyle w:val="FR1"/>
        <w:tabs>
          <w:tab w:val="left" w:pos="1134"/>
        </w:tabs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9.Учреждения культуры: состав; показатели функционирования. Макроэкономическое краткосрочное и среднесрочное прогнозирование объема выделенных средств.</w:t>
      </w:r>
    </w:p>
    <w:p w:rsidR="00121942" w:rsidRPr="00637460" w:rsidRDefault="00121942" w:rsidP="00121942">
      <w:pPr>
        <w:pStyle w:val="FR1"/>
        <w:tabs>
          <w:tab w:val="left" w:pos="1134"/>
        </w:tabs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</w:t>
      </w:r>
      <w:r w:rsidRPr="00637460">
        <w:rPr>
          <w:color w:val="000000" w:themeColor="text1"/>
        </w:rPr>
        <w:t xml:space="preserve"> </w:t>
      </w:r>
      <w:r w:rsidRPr="00637460">
        <w:rPr>
          <w:color w:val="000000" w:themeColor="text1"/>
          <w:sz w:val="20"/>
        </w:rPr>
        <w:t>Взаимосвязь между макроэкономическими показателями и загрузкой производственных мощностей ОПК, а также другими индикаторами ОПК.</w:t>
      </w:r>
    </w:p>
    <w:p w:rsidR="00121942" w:rsidRPr="00637460" w:rsidRDefault="00121942" w:rsidP="00121942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7220F7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121942" w:rsidRPr="00637460" w:rsidRDefault="00121942" w:rsidP="00121942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13"/>
        <w:gridCol w:w="2555"/>
        <w:gridCol w:w="1015"/>
        <w:gridCol w:w="1525"/>
      </w:tblGrid>
      <w:tr w:rsidR="00121942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21942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21942" w:rsidRPr="00637460" w:rsidRDefault="00121942" w:rsidP="001219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21942" w:rsidRPr="00637460" w:rsidRDefault="00121942" w:rsidP="001219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21942" w:rsidRPr="00637460" w:rsidRDefault="00121942" w:rsidP="001219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21942" w:rsidRPr="00637460" w:rsidRDefault="00121942" w:rsidP="001219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121942" w:rsidRPr="00637460" w:rsidRDefault="00121942" w:rsidP="00121942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121942" w:rsidRPr="00637460" w:rsidRDefault="00121942" w:rsidP="00121942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7220F7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121942" w:rsidRPr="00637460" w:rsidRDefault="00121942" w:rsidP="0012194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121942" w:rsidRPr="00637460" w:rsidRDefault="00121942" w:rsidP="00121942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121942" w:rsidRPr="00637460" w:rsidRDefault="00121942" w:rsidP="00121942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13"/>
        <w:gridCol w:w="2555"/>
        <w:gridCol w:w="1015"/>
        <w:gridCol w:w="1525"/>
      </w:tblGrid>
      <w:tr w:rsidR="00121942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21942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21942" w:rsidRPr="00637460" w:rsidRDefault="00121942" w:rsidP="001219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Семинарского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типа</w:t>
            </w:r>
          </w:p>
          <w:p w:rsidR="00121942" w:rsidRPr="00637460" w:rsidRDefault="00121942" w:rsidP="001219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21942" w:rsidRPr="00637460" w:rsidRDefault="00121942" w:rsidP="001219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21942" w:rsidRPr="00637460" w:rsidRDefault="00121942" w:rsidP="001219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42" w:rsidRPr="00637460" w:rsidRDefault="00121942" w:rsidP="0012194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21942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42" w:rsidRPr="00637460" w:rsidRDefault="00121942" w:rsidP="001219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121942" w:rsidRPr="00637460" w:rsidRDefault="00121942" w:rsidP="00121942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121942" w:rsidRPr="00637460" w:rsidRDefault="00121942" w:rsidP="00121942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121942" w:rsidRPr="00637460" w:rsidRDefault="00121942" w:rsidP="001219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121942" w:rsidRPr="00637460" w:rsidRDefault="00121942" w:rsidP="001219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121942" w:rsidRPr="00637460" w:rsidRDefault="00121942" w:rsidP="001219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121942" w:rsidRPr="00637460" w:rsidRDefault="00121942" w:rsidP="001219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121942" w:rsidRPr="00637460" w:rsidRDefault="00121942" w:rsidP="001219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121942" w:rsidRPr="00637460" w:rsidRDefault="00121942" w:rsidP="00121942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121942" w:rsidRPr="00637460" w:rsidRDefault="00121942" w:rsidP="00121942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121942" w:rsidRPr="00637460" w:rsidRDefault="00121942" w:rsidP="001219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E5958" w:rsidRDefault="001E5958" w:rsidP="001E5958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1E5958" w:rsidRDefault="001E5958" w:rsidP="001E5958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1E5958" w:rsidRDefault="001E5958" w:rsidP="001E5958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1E5958" w:rsidRDefault="001E5958" w:rsidP="001E5958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1E5958" w:rsidRDefault="001E5958" w:rsidP="001E5958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имеется в наличии информационная система "Исток" для слабослышащих коллективного </w:t>
      </w:r>
      <w:r>
        <w:rPr>
          <w:sz w:val="20"/>
        </w:rPr>
        <w:lastRenderedPageBreak/>
        <w:t>пользования;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1E5958" w:rsidRDefault="001E5958" w:rsidP="001E595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1E5958" w:rsidRDefault="001E5958" w:rsidP="001E5958">
      <w:pPr>
        <w:widowControl/>
        <w:snapToGrid/>
        <w:spacing w:before="0" w:after="0"/>
        <w:ind w:firstLine="709"/>
        <w:jc w:val="both"/>
        <w:rPr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1E5958" w:rsidRDefault="001E5958" w:rsidP="001E5958">
      <w:pPr>
        <w:widowControl/>
        <w:snapToGrid/>
        <w:spacing w:before="0" w:after="0"/>
        <w:ind w:firstLine="709"/>
        <w:jc w:val="both"/>
        <w:rPr>
          <w:sz w:val="20"/>
        </w:rPr>
      </w:pPr>
    </w:p>
    <w:p w:rsidR="00121942" w:rsidRPr="00637460" w:rsidRDefault="00121942" w:rsidP="001E5958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121942" w:rsidRPr="00637460" w:rsidRDefault="00121942" w:rsidP="001219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121942" w:rsidRPr="00637460" w:rsidRDefault="00121942" w:rsidP="001219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121942" w:rsidRPr="00637460" w:rsidRDefault="00121942" w:rsidP="0012194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121942" w:rsidRPr="00637460" w:rsidRDefault="00121942" w:rsidP="0012194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121942" w:rsidRPr="00637460" w:rsidRDefault="00121942" w:rsidP="001219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121942" w:rsidRPr="00637460" w:rsidRDefault="00121942" w:rsidP="001219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121942" w:rsidRPr="00637460" w:rsidRDefault="00121942" w:rsidP="001219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121942" w:rsidRPr="00637460" w:rsidRDefault="00121942" w:rsidP="0012194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121942" w:rsidRPr="00637460" w:rsidRDefault="00121942" w:rsidP="0012194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121942" w:rsidRPr="00637460" w:rsidRDefault="00121942" w:rsidP="00121942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21942" w:rsidRPr="00637460" w:rsidRDefault="00121942" w:rsidP="00121942">
      <w:pPr>
        <w:pStyle w:val="10"/>
        <w:keepNext/>
        <w:tabs>
          <w:tab w:val="left" w:pos="993"/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6.4.1 Формы самостоятельной работы обучающихся по разделам дисциплины</w:t>
      </w:r>
    </w:p>
    <w:p w:rsidR="00121942" w:rsidRPr="00637460" w:rsidRDefault="00121942" w:rsidP="00121942">
      <w:pPr>
        <w:widowControl/>
        <w:tabs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bCs/>
          <w:iCs/>
          <w:color w:val="000000" w:themeColor="text1"/>
          <w:sz w:val="20"/>
        </w:rPr>
        <w:t>«Теоретико-методологические основы планирования и прогнозирования</w:t>
      </w:r>
      <w:r w:rsidRPr="00637460">
        <w:rPr>
          <w:b/>
          <w:color w:val="000000" w:themeColor="text1"/>
          <w:sz w:val="20"/>
        </w:rPr>
        <w:t>»</w:t>
      </w:r>
    </w:p>
    <w:p w:rsidR="00121942" w:rsidRPr="00637460" w:rsidRDefault="00121942" w:rsidP="00121942">
      <w:pPr>
        <w:widowControl/>
        <w:tabs>
          <w:tab w:val="left" w:pos="1080"/>
        </w:tabs>
        <w:snapToGrid/>
        <w:spacing w:before="0" w:after="0"/>
        <w:ind w:firstLine="709"/>
        <w:jc w:val="both"/>
        <w:outlineLvl w:val="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Место и роль прогнозирования, планирования и программирования в регулировании экономики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Управление как процедура выработки и реализации управленческого решения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планирования по временному признаку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Долгосрочное прогнозирование как исходный пункт и база стратегического планирования и регулирования экономики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Стратегически-инновационная функция государства и механизм ее реализации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Директивное и индикативное планирования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Формы индикативного планирования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планирования по сложности и предсказуемости планируемого процесса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Принцип комплексности: теоретическая база; особенности выбора факторов, учитываемых при разработке плана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Принцип пропорциональности и сбалансированности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Подходы, реализующие принцип пропорциональности и сбалансированности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Принцип повышения эффективности общественного производства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«Эколого-социально-экономическая эффективность»: объективный характер; особенности оценки и расчета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системы индикативного планирования в России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Опыт и этапы развития стратегического планирования в России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Теория предвидения Н.Д. Кондратьева и методология интегрального прогнозирования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Методология Форсайта и выбор приоритетов инновационного развития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Глобальный срез долгосрочного прогнозирования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Макромодель В.В. Леонтьева для долгосрочного прогнозирования развития мировой экономики</w:t>
      </w:r>
    </w:p>
    <w:p w:rsidR="00121942" w:rsidRPr="00637460" w:rsidRDefault="00121942" w:rsidP="00121942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Схема балансовой межотраслевой модели и ее применение в прогнозировании и стратегическом планировании</w:t>
      </w:r>
    </w:p>
    <w:p w:rsidR="00121942" w:rsidRPr="00637460" w:rsidRDefault="00121942" w:rsidP="00121942">
      <w:pPr>
        <w:widowControl/>
        <w:tabs>
          <w:tab w:val="left" w:pos="709"/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«Функциональные прогнозы. Прогнозирование и программирование социально-экономического развития региона</w:t>
      </w:r>
      <w:r w:rsidRPr="00637460">
        <w:rPr>
          <w:b/>
          <w:color w:val="000000" w:themeColor="text1"/>
          <w:sz w:val="20"/>
        </w:rPr>
        <w:t>»</w:t>
      </w:r>
    </w:p>
    <w:p w:rsidR="00121942" w:rsidRPr="00637460" w:rsidRDefault="00121942" w:rsidP="00121942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Темы устного доклада 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Особенности расчета прогнозируемых характеристик населения как потребителя благ и услуг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Состояние и проблемы взаимоотношения общества и окружающей среды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Прогноз природных ресурсов. Особенности учета воспроизводимых и невоспроизводимых ресурсов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Прогноз развития науки и техники.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Особенности определения основных прогнозируемых характеристик развития науки и техники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Рассмотрение региона как подсистемы Федерации, и экономики региона как подсистемы национальной экономики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Характеристика уровня социально-экономического развития региона в целом и отдельных отраслей. Анализ закономерностей и складывающихся тенденций, динамики показателей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Процедура разработки концепции развития региона на прогнозируемый период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Специфика реализации требования комплексности социально-экономического развития региона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Экономико-математические модели, используемые для расчета прогнозируемого изменения количественных параметров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Особенности методики оценки величины показателей с помощью </w:t>
      </w:r>
      <w:proofErr w:type="spellStart"/>
      <w:r w:rsidRPr="00637460">
        <w:rPr>
          <w:color w:val="000000" w:themeColor="text1"/>
          <w:sz w:val="20"/>
        </w:rPr>
        <w:t>однопродуктовой</w:t>
      </w:r>
      <w:proofErr w:type="spellEnd"/>
      <w:r w:rsidRPr="00637460">
        <w:rPr>
          <w:color w:val="000000" w:themeColor="text1"/>
          <w:sz w:val="20"/>
        </w:rPr>
        <w:t xml:space="preserve"> модели 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Особенности методики оценки величины показателей с помощью отраслевых и межотраслевых моделей. 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Условия формирования высокоэффективной отраслевой структуры.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Понятие оптимальной экономики. 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Межотраслевые балансовые увязки: сущность процесса; логика обоснований; методика расчетов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Организация стратегического планирования и программирования на уровне субъектов Федерации и муниципальных образований.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Использование экономико-математического моделирования при прогнозировании параметров развития страны в территориальном разрезе. 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Этапы и алгоритмы территориального прогнозирования и планирования. 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Обеспечение совместимости подходов центра и регионов к территориальному прогнозированию, планированию и программированию. </w:t>
      </w:r>
    </w:p>
    <w:p w:rsidR="00121942" w:rsidRPr="00637460" w:rsidRDefault="00121942" w:rsidP="00121942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Формирование системы территориального прогнозирования, планирования и программирования. </w:t>
      </w:r>
    </w:p>
    <w:p w:rsidR="00121942" w:rsidRPr="00637460" w:rsidRDefault="00121942" w:rsidP="00121942">
      <w:pPr>
        <w:widowControl/>
        <w:tabs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121942" w:rsidRPr="00637460" w:rsidRDefault="00121942" w:rsidP="00121942">
      <w:pPr>
        <w:widowControl/>
        <w:tabs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3 «П</w:t>
      </w:r>
      <w:r w:rsidRPr="00637460">
        <w:rPr>
          <w:b/>
          <w:color w:val="000000" w:themeColor="text1"/>
          <w:sz w:val="20"/>
        </w:rPr>
        <w:t>рогнозирование и стратегическое планирование экономических и социальных процессов на макроуровне»</w:t>
      </w:r>
    </w:p>
    <w:p w:rsidR="00121942" w:rsidRPr="00637460" w:rsidRDefault="00121942" w:rsidP="00121942">
      <w:pPr>
        <w:widowControl/>
        <w:tabs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Объективная необходимость государственного регулирования социально-экономических процессов.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Методы прогнозирования уровня и качества жизни.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Баланс денежных доходов и расходов населения и его роль в планировании.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показатели демографического прогноза и факторы демографической динамики.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методы прогнозирования численности населения.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Технология оценки будущей численности населения и трудовых ресурсов.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формы стратегического планирования занятости населения в РФ.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Перспективы развития здравоохранения в РФ.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Перспективы развития жилищно-коммунального хозяйства в РФ.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направления стратегического планирования охраны и рационального использования природных ресурсов.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>Показатели, используемые в процессе разработки, стратегических планов охраны и рационального использования природных ресурсов.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Общие черты стратегического </w:t>
      </w:r>
      <w:proofErr w:type="spellStart"/>
      <w:r w:rsidRPr="00637460">
        <w:rPr>
          <w:rFonts w:ascii="Times New Roman" w:hAnsi="Times New Roman"/>
          <w:color w:val="000000" w:themeColor="text1"/>
        </w:rPr>
        <w:t>макропланирования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экономических и социальных процессов в странах с рыночной экономикой.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Система </w:t>
      </w:r>
      <w:proofErr w:type="spellStart"/>
      <w:r w:rsidRPr="00637460">
        <w:rPr>
          <w:rFonts w:ascii="Times New Roman" w:hAnsi="Times New Roman"/>
          <w:color w:val="000000" w:themeColor="text1"/>
        </w:rPr>
        <w:t>макропланирования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экономических и социальных процессов в европейских странах. Отличия этой системы от американской и японской.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Наиболее интересные и полезные достижения в опыте </w:t>
      </w:r>
      <w:proofErr w:type="spellStart"/>
      <w:r w:rsidRPr="00637460">
        <w:rPr>
          <w:rFonts w:ascii="Times New Roman" w:hAnsi="Times New Roman"/>
          <w:color w:val="000000" w:themeColor="text1"/>
        </w:rPr>
        <w:t>макропланирования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экономических и социальных процессов в Швеции.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Главные достижения американского опыта </w:t>
      </w:r>
      <w:proofErr w:type="spellStart"/>
      <w:r w:rsidRPr="00637460">
        <w:rPr>
          <w:rFonts w:ascii="Times New Roman" w:hAnsi="Times New Roman"/>
          <w:color w:val="000000" w:themeColor="text1"/>
        </w:rPr>
        <w:t>макропланирования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экономических и социальных процессов.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Характерные отличительные особенности </w:t>
      </w:r>
      <w:proofErr w:type="spellStart"/>
      <w:r w:rsidRPr="00637460">
        <w:rPr>
          <w:rFonts w:ascii="Times New Roman" w:hAnsi="Times New Roman"/>
          <w:color w:val="000000" w:themeColor="text1"/>
        </w:rPr>
        <w:t>макропланирования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экономических и социальных процессов в Японии.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Возможность и целесообразность использования зарубежного опыта </w:t>
      </w:r>
      <w:proofErr w:type="spellStart"/>
      <w:r w:rsidRPr="00637460">
        <w:rPr>
          <w:rFonts w:ascii="Times New Roman" w:hAnsi="Times New Roman"/>
          <w:color w:val="000000" w:themeColor="text1"/>
        </w:rPr>
        <w:t>макропланирования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экономических и социальных процессов в России.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показатели прогнозирования уровня жизни. Факторы, влияющие на показатели уровня жизни. Национальные проекты, нацеленные на модернизацию и повышение эффективности отраслей социального комплекса.</w:t>
      </w:r>
    </w:p>
    <w:p w:rsidR="00121942" w:rsidRPr="00637460" w:rsidRDefault="00121942" w:rsidP="00121942">
      <w:pPr>
        <w:pStyle w:val="afffc"/>
        <w:numPr>
          <w:ilvl w:val="0"/>
          <w:numId w:val="25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Прогнозирование и стратегическое планирование экологической динамики, основные показатели охраны окружающей среды и рационального природопользования.</w:t>
      </w:r>
    </w:p>
    <w:p w:rsidR="00121942" w:rsidRPr="00637460" w:rsidRDefault="00121942" w:rsidP="00121942">
      <w:pPr>
        <w:widowControl/>
        <w:tabs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Инновационно</w:t>
      </w:r>
      <w:proofErr w:type="spellEnd"/>
      <w:r w:rsidRPr="00637460">
        <w:rPr>
          <w:color w:val="000000" w:themeColor="text1"/>
          <w:sz w:val="20"/>
        </w:rPr>
        <w:t>-прорывной сценарий развития России и его отражение в прогнозно-плановой работе внешнеэкономической деятельности страны</w:t>
      </w:r>
    </w:p>
    <w:p w:rsidR="00121942" w:rsidRPr="00637460" w:rsidRDefault="00121942" w:rsidP="00121942">
      <w:pPr>
        <w:widowControl/>
        <w:tabs>
          <w:tab w:val="left" w:pos="1080"/>
          <w:tab w:val="left" w:pos="1134"/>
        </w:tabs>
        <w:suppressAutoHyphens/>
        <w:snapToGrid/>
        <w:spacing w:before="0" w:after="0"/>
        <w:jc w:val="both"/>
        <w:rPr>
          <w:color w:val="000000" w:themeColor="text1"/>
          <w:sz w:val="20"/>
        </w:rPr>
      </w:pPr>
    </w:p>
    <w:p w:rsidR="00675B37" w:rsidRDefault="00675B37" w:rsidP="00675B37">
      <w:pPr>
        <w:pStyle w:val="10"/>
        <w:tabs>
          <w:tab w:val="left" w:pos="851"/>
          <w:tab w:val="right" w:leader="dot" w:pos="9600"/>
        </w:tabs>
        <w:ind w:firstLine="567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7. Учебно-методическое и информационное обеспечение дисциплины</w:t>
      </w:r>
    </w:p>
    <w:p w:rsidR="00675B37" w:rsidRDefault="00675B37" w:rsidP="00675B37">
      <w:pPr>
        <w:widowControl/>
        <w:tabs>
          <w:tab w:val="left" w:pos="851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 xml:space="preserve">7.1. Рекомендуемая литература </w:t>
      </w:r>
    </w:p>
    <w:p w:rsidR="00675B37" w:rsidRDefault="00675B37" w:rsidP="00675B37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Основная литература</w:t>
      </w:r>
    </w:p>
    <w:p w:rsidR="00675B37" w:rsidRDefault="00675B37" w:rsidP="00675B37">
      <w:pPr>
        <w:pStyle w:val="afffc"/>
        <w:numPr>
          <w:ilvl w:val="0"/>
          <w:numId w:val="40"/>
        </w:numPr>
        <w:spacing w:after="0" w:line="240" w:lineRule="auto"/>
        <w:ind w:left="714" w:hanging="357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Цветкова Е.А. Теоретико-методологические основы планирования и прогнозирования.</w:t>
      </w:r>
      <w:r>
        <w:rPr>
          <w:rFonts w:ascii="Times New Roman" w:eastAsia="Times New Roman" w:hAnsi="Times New Roman"/>
          <w:color w:val="000000"/>
        </w:rPr>
        <w:br/>
        <w:t xml:space="preserve"> [Электронный ресурс]: рабочий учебник / Цветкова Е.А. - 2022. - http://library.roweb.online</w:t>
      </w:r>
    </w:p>
    <w:p w:rsidR="00675B37" w:rsidRDefault="00675B37" w:rsidP="00675B37">
      <w:pPr>
        <w:pStyle w:val="afffc"/>
        <w:numPr>
          <w:ilvl w:val="0"/>
          <w:numId w:val="40"/>
        </w:numPr>
        <w:spacing w:after="0" w:line="240" w:lineRule="auto"/>
        <w:ind w:left="714" w:hanging="357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Цветкова Е.А. Функциональные прогнозы. Прогнозирование и программирование социально экономического развития региона. [Электронный ресурс]: рабочий учебник / Цветкова Е.А. - 2022. - http://library.roweb.online</w:t>
      </w:r>
    </w:p>
    <w:p w:rsidR="00675B37" w:rsidRDefault="00675B37" w:rsidP="00675B37">
      <w:pPr>
        <w:pStyle w:val="afffc"/>
        <w:numPr>
          <w:ilvl w:val="0"/>
          <w:numId w:val="40"/>
        </w:numPr>
        <w:spacing w:after="0" w:line="240" w:lineRule="auto"/>
        <w:ind w:left="714" w:hanging="357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Цветкова Е.А. Прогнозирование развития отрасли в системе макроэкономического </w:t>
      </w:r>
      <w:r>
        <w:rPr>
          <w:rFonts w:ascii="Times New Roman" w:eastAsia="Times New Roman" w:hAnsi="Times New Roman"/>
          <w:color w:val="000000"/>
        </w:rPr>
        <w:br/>
        <w:t>прогнозирования. Прогнозирование национальной экономики. [Электронный ресурс]: рабочий учебник / Цветкова Е.А. - 2022. - http://library.roweb.online</w:t>
      </w:r>
    </w:p>
    <w:p w:rsidR="00675B37" w:rsidRDefault="00675B37" w:rsidP="00675B37">
      <w:pPr>
        <w:pStyle w:val="afffc"/>
        <w:numPr>
          <w:ilvl w:val="0"/>
          <w:numId w:val="40"/>
        </w:numPr>
        <w:spacing w:after="0" w:line="240" w:lineRule="auto"/>
        <w:ind w:left="714" w:hanging="357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Цветкова Е.А. Прогнозирование и индикативное планирование сфер национальной экономики.</w:t>
      </w:r>
      <w:r>
        <w:rPr>
          <w:rFonts w:ascii="Times New Roman" w:eastAsia="Times New Roman" w:hAnsi="Times New Roman"/>
          <w:color w:val="000000"/>
        </w:rPr>
        <w:br/>
        <w:t xml:space="preserve"> [Электронный ресурс]: рабочий учебник / Цветкова Е.А. - 2022. - http://library.roweb.online</w:t>
      </w:r>
    </w:p>
    <w:p w:rsidR="00675B37" w:rsidRDefault="00675B37" w:rsidP="00675B37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left="348"/>
        <w:jc w:val="both"/>
        <w:rPr>
          <w:b/>
          <w:color w:val="000000" w:themeColor="text1"/>
          <w:sz w:val="20"/>
        </w:rPr>
      </w:pPr>
    </w:p>
    <w:p w:rsidR="00675B37" w:rsidRDefault="00675B37" w:rsidP="00675B37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Дополнительная литература</w:t>
      </w:r>
    </w:p>
    <w:p w:rsidR="00675B37" w:rsidRDefault="00675B37" w:rsidP="00675B37">
      <w:pPr>
        <w:pStyle w:val="afffc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color w:val="000000"/>
        </w:rPr>
      </w:pPr>
      <w:proofErr w:type="spellStart"/>
      <w:r>
        <w:rPr>
          <w:rFonts w:ascii="Times New Roman" w:eastAsia="Times New Roman" w:hAnsi="Times New Roman"/>
          <w:color w:val="000000"/>
        </w:rPr>
        <w:t>Хорина</w:t>
      </w:r>
      <w:proofErr w:type="spellEnd"/>
      <w:r>
        <w:rPr>
          <w:rFonts w:ascii="Times New Roman" w:eastAsia="Times New Roman" w:hAnsi="Times New Roman"/>
          <w:color w:val="000000"/>
        </w:rPr>
        <w:t xml:space="preserve">, И. В. Макроэкономическое планирование и прогнозирование в условиях национальной экономики : учебное пособие / И. В. </w:t>
      </w:r>
      <w:proofErr w:type="spellStart"/>
      <w:r>
        <w:rPr>
          <w:rFonts w:ascii="Times New Roman" w:eastAsia="Times New Roman" w:hAnsi="Times New Roman"/>
          <w:color w:val="000000"/>
        </w:rPr>
        <w:t>Хорина</w:t>
      </w:r>
      <w:proofErr w:type="spellEnd"/>
      <w:r>
        <w:rPr>
          <w:rFonts w:ascii="Times New Roman" w:eastAsia="Times New Roman" w:hAnsi="Times New Roman"/>
          <w:color w:val="000000"/>
        </w:rPr>
        <w:t>, М. А. Бражников. — 2-е изд. — Самара : Самарский государственный технический университет, ЭБС АСВ, 2018. — 183 c. — ISBN 2227-8397. — Текст : электронный // Электронно-библиотечная система IPR BOOKS : [сайт]. — URL: http://www.iprbookshop.ru/90610.html</w:t>
      </w:r>
    </w:p>
    <w:p w:rsidR="00675B37" w:rsidRDefault="00675B37" w:rsidP="00675B37">
      <w:pPr>
        <w:pStyle w:val="afffc"/>
        <w:numPr>
          <w:ilvl w:val="0"/>
          <w:numId w:val="41"/>
        </w:numPr>
        <w:spacing w:after="0" w:line="240" w:lineRule="auto"/>
        <w:ind w:left="714" w:hanging="357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Кулешова Е.В. Макроэкономическое планирование и прогнозирование [Электронный ресурс] : учебное пособие / Е.В. Кулешова. — 2-е изд. — Электрон. текстовые данные. — Томск: Томский государственный университет систем управления и радиоэлектроники, Эль Контент, 2015. — 178 c. — 978-5-4332-0252-8. — Режим доступа: http://www.iprbookshop.ru/72118</w:t>
      </w:r>
    </w:p>
    <w:p w:rsidR="00121942" w:rsidRPr="00637460" w:rsidRDefault="00121942" w:rsidP="007B45F7">
      <w:pPr>
        <w:widowControl/>
        <w:tabs>
          <w:tab w:val="left" w:pos="851"/>
        </w:tabs>
        <w:snapToGrid/>
        <w:spacing w:before="0" w:after="0"/>
        <w:ind w:left="1275" w:firstLine="567"/>
        <w:jc w:val="both"/>
        <w:rPr>
          <w:b/>
          <w:color w:val="000000" w:themeColor="text1"/>
          <w:sz w:val="20"/>
        </w:rPr>
      </w:pPr>
    </w:p>
    <w:p w:rsidR="00121942" w:rsidRPr="00637460" w:rsidRDefault="000C6D19" w:rsidP="00121942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121942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121942" w:rsidRPr="00637460" w:rsidRDefault="00121942" w:rsidP="00121942">
      <w:pPr>
        <w:widowControl/>
        <w:numPr>
          <w:ilvl w:val="0"/>
          <w:numId w:val="29"/>
        </w:numPr>
        <w:tabs>
          <w:tab w:val="clear" w:pos="786"/>
          <w:tab w:val="left" w:pos="851"/>
          <w:tab w:val="left" w:pos="900"/>
          <w:tab w:val="left" w:pos="993"/>
        </w:tabs>
        <w:snapToGrid/>
        <w:spacing w:before="0" w:after="0"/>
        <w:ind w:left="0" w:firstLine="567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http://elibrary.ru</w:t>
      </w:r>
    </w:p>
    <w:p w:rsidR="00121942" w:rsidRPr="00637460" w:rsidRDefault="00121942" w:rsidP="00121942">
      <w:pPr>
        <w:widowControl/>
        <w:numPr>
          <w:ilvl w:val="0"/>
          <w:numId w:val="29"/>
        </w:numPr>
        <w:tabs>
          <w:tab w:val="clear" w:pos="786"/>
          <w:tab w:val="left" w:pos="900"/>
          <w:tab w:val="left" w:pos="993"/>
        </w:tabs>
        <w:snapToGrid/>
        <w:spacing w:before="0" w:after="0"/>
        <w:ind w:left="0" w:firstLine="567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http://www.rsl.ru</w:t>
      </w:r>
    </w:p>
    <w:p w:rsidR="00121942" w:rsidRPr="00637460" w:rsidRDefault="00121942" w:rsidP="00121942">
      <w:pPr>
        <w:widowControl/>
        <w:numPr>
          <w:ilvl w:val="0"/>
          <w:numId w:val="29"/>
        </w:numPr>
        <w:tabs>
          <w:tab w:val="clear" w:pos="786"/>
          <w:tab w:val="left" w:pos="900"/>
          <w:tab w:val="left" w:pos="993"/>
        </w:tabs>
        <w:snapToGrid/>
        <w:spacing w:before="0" w:after="0"/>
        <w:ind w:left="0" w:firstLine="567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http://www.№lr.ru</w:t>
      </w:r>
    </w:p>
    <w:p w:rsidR="00121942" w:rsidRPr="00637460" w:rsidRDefault="00121942" w:rsidP="00121942">
      <w:pPr>
        <w:widowControl/>
        <w:numPr>
          <w:ilvl w:val="0"/>
          <w:numId w:val="29"/>
        </w:numPr>
        <w:tabs>
          <w:tab w:val="clear" w:pos="786"/>
          <w:tab w:val="left" w:pos="900"/>
          <w:tab w:val="left" w:pos="993"/>
        </w:tabs>
        <w:snapToGrid/>
        <w:spacing w:before="0" w:after="0"/>
        <w:ind w:left="0" w:firstLine="567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http://www.public.ru</w:t>
      </w:r>
    </w:p>
    <w:p w:rsidR="00121942" w:rsidRPr="00637460" w:rsidRDefault="00121942" w:rsidP="001219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D764C" w:rsidRDefault="000C6D19" w:rsidP="00DD764C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DD764C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DD764C" w:rsidRDefault="00DD764C" w:rsidP="00DD764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7D50EF" w:rsidRDefault="007D50EF" w:rsidP="00DD764C">
      <w:pPr>
        <w:spacing w:before="0" w:after="0"/>
        <w:ind w:firstLine="709"/>
        <w:jc w:val="both"/>
        <w:rPr>
          <w:sz w:val="20"/>
        </w:rPr>
      </w:pPr>
      <w:r w:rsidRPr="007D50EF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DD764C" w:rsidRDefault="00DD764C" w:rsidP="00DD764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DD764C" w:rsidRDefault="00DD764C" w:rsidP="00DD764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121942" w:rsidRPr="00637460" w:rsidRDefault="00121942" w:rsidP="00DD764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lastRenderedPageBreak/>
        <w:t>Лицензионное программное обеспечение (в том числе, отечественного производства):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121942" w:rsidRPr="00637460" w:rsidRDefault="00121942" w:rsidP="001219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121942" w:rsidRPr="00637460" w:rsidRDefault="00121942" w:rsidP="001219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121942" w:rsidRPr="00637460" w:rsidRDefault="00121942" w:rsidP="0012194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121942" w:rsidRPr="00637460" w:rsidRDefault="00AE4563" w:rsidP="00121942">
      <w:pPr>
        <w:spacing w:before="0" w:after="0"/>
        <w:ind w:firstLine="709"/>
        <w:rPr>
          <w:sz w:val="20"/>
          <w:lang w:val="en-US"/>
        </w:rPr>
      </w:pPr>
      <w:hyperlink r:id="rId6" w:history="1">
        <w:r w:rsidR="00121942" w:rsidRPr="00637460">
          <w:rPr>
            <w:sz w:val="20"/>
            <w:lang w:val="en-US"/>
          </w:rPr>
          <w:t>http://qsp.su/tools/onlinehelp/about_license_gpl_russian.html</w:t>
        </w:r>
      </w:hyperlink>
      <w:r w:rsidR="00121942" w:rsidRPr="00637460">
        <w:rPr>
          <w:sz w:val="20"/>
          <w:lang w:val="en-US"/>
        </w:rPr>
        <w:t xml:space="preserve"> 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121942" w:rsidRPr="00637460" w:rsidRDefault="00AE4563" w:rsidP="00121942">
      <w:pPr>
        <w:spacing w:before="0" w:after="0"/>
        <w:ind w:firstLine="709"/>
        <w:rPr>
          <w:sz w:val="20"/>
        </w:rPr>
      </w:pPr>
      <w:hyperlink r:id="rId7" w:history="1">
        <w:r w:rsidR="00121942" w:rsidRPr="00637460">
          <w:rPr>
            <w:sz w:val="20"/>
          </w:rPr>
          <w:t>http://qsp.su/tools/onlinehelp/about_license_gpl_russian.html</w:t>
        </w:r>
      </w:hyperlink>
    </w:p>
    <w:p w:rsidR="00121942" w:rsidRPr="00637460" w:rsidRDefault="00121942" w:rsidP="0012194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121942" w:rsidRPr="00637460" w:rsidRDefault="00AE4563" w:rsidP="00121942">
      <w:pPr>
        <w:spacing w:before="0" w:after="0"/>
        <w:ind w:firstLine="709"/>
        <w:rPr>
          <w:sz w:val="20"/>
          <w:lang w:val="en-US"/>
        </w:rPr>
      </w:pPr>
      <w:hyperlink r:id="rId8" w:history="1">
        <w:r w:rsidR="00121942" w:rsidRPr="00637460">
          <w:rPr>
            <w:sz w:val="20"/>
            <w:lang w:val="en-US"/>
          </w:rPr>
          <w:t>http://qsp.su/tools/onlinehelp/about_license_gpl_russian.html</w:t>
        </w:r>
      </w:hyperlink>
      <w:r w:rsidR="00121942" w:rsidRPr="00637460">
        <w:rPr>
          <w:sz w:val="20"/>
          <w:lang w:val="en-US"/>
        </w:rPr>
        <w:t xml:space="preserve"> </w:t>
      </w:r>
    </w:p>
    <w:p w:rsidR="00121942" w:rsidRPr="00637460" w:rsidRDefault="00121942" w:rsidP="0012194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121942" w:rsidRPr="00637460" w:rsidRDefault="00AE4563" w:rsidP="00121942">
      <w:pPr>
        <w:spacing w:before="0" w:after="0"/>
        <w:ind w:firstLine="709"/>
        <w:rPr>
          <w:sz w:val="20"/>
          <w:lang w:val="en-US"/>
        </w:rPr>
      </w:pPr>
      <w:hyperlink r:id="rId9" w:history="1">
        <w:r w:rsidR="00121942" w:rsidRPr="00637460">
          <w:rPr>
            <w:sz w:val="20"/>
            <w:lang w:val="en-US"/>
          </w:rPr>
          <w:t>http://qsp.su/tools/onlinehelp/about_license_gpl_russian.html</w:t>
        </w:r>
      </w:hyperlink>
    </w:p>
    <w:p w:rsidR="00121942" w:rsidRPr="00637460" w:rsidRDefault="00121942" w:rsidP="0012194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121942" w:rsidRPr="00637460" w:rsidRDefault="00AE4563" w:rsidP="00121942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121942" w:rsidRPr="00637460">
          <w:rPr>
            <w:sz w:val="20"/>
            <w:lang w:val="en-US"/>
          </w:rPr>
          <w:t>http://qsp.su/tools/onlinehelp/about_license_gpl_russian.html</w:t>
        </w:r>
      </w:hyperlink>
    </w:p>
    <w:p w:rsidR="00121942" w:rsidRPr="00637460" w:rsidRDefault="00121942" w:rsidP="001219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</w:t>
      </w:r>
    </w:p>
    <w:p w:rsidR="00121942" w:rsidRPr="00637460" w:rsidRDefault="00121942" w:rsidP="001219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11" w:history="1">
        <w:r w:rsidRPr="00637460">
          <w:rPr>
            <w:rStyle w:val="ab"/>
            <w:sz w:val="20"/>
          </w:rPr>
          <w:t>http://www.org-rsa.ru/</w:t>
        </w:r>
      </w:hyperlink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2" w:history="1">
        <w:r w:rsidRPr="00637460">
          <w:rPr>
            <w:rStyle w:val="ab"/>
            <w:sz w:val="20"/>
          </w:rPr>
          <w:t>https://arb.ru/</w:t>
        </w:r>
      </w:hyperlink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3" w:history="1">
        <w:r w:rsidRPr="00637460">
          <w:rPr>
            <w:rStyle w:val="ab"/>
            <w:sz w:val="20"/>
          </w:rPr>
          <w:t>http://sf-rf.ru/</w:t>
        </w:r>
      </w:hyperlink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121942" w:rsidRPr="00637460" w:rsidRDefault="00121942" w:rsidP="001219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5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121942" w:rsidRPr="00637460" w:rsidRDefault="00121942" w:rsidP="001219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AE5403" w:rsidRPr="00AE5403" w:rsidRDefault="00AE5403" w:rsidP="00AE5403">
      <w:pPr>
        <w:spacing w:before="0" w:after="0"/>
        <w:rPr>
          <w:sz w:val="20"/>
        </w:rPr>
      </w:pPr>
      <w:r w:rsidRPr="00AE5403">
        <w:rPr>
          <w:sz w:val="20"/>
        </w:rPr>
        <w:t xml:space="preserve">Справочно-правовая система «Гарант»; </w:t>
      </w:r>
    </w:p>
    <w:p w:rsidR="006564D2" w:rsidRDefault="00AE5403" w:rsidP="00AE5403">
      <w:pPr>
        <w:spacing w:before="0" w:after="0"/>
      </w:pPr>
      <w:r w:rsidRPr="00AE5403">
        <w:rPr>
          <w:sz w:val="20"/>
        </w:rPr>
        <w:t>Справочно-правовая система «Консультант Плюс».</w:t>
      </w:r>
    </w:p>
    <w:sectPr w:rsidR="006564D2" w:rsidSect="001219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00E4678"/>
    <w:multiLevelType w:val="hybridMultilevel"/>
    <w:tmpl w:val="538ED2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7557B87"/>
    <w:multiLevelType w:val="multilevel"/>
    <w:tmpl w:val="07557B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DD5A77"/>
    <w:multiLevelType w:val="multilevel"/>
    <w:tmpl w:val="07DD5A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1FA"/>
    <w:multiLevelType w:val="hybridMultilevel"/>
    <w:tmpl w:val="A66ACF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166B3028"/>
    <w:multiLevelType w:val="hybridMultilevel"/>
    <w:tmpl w:val="69204F2A"/>
    <w:lvl w:ilvl="0" w:tplc="B3EA9026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b w:val="0"/>
        <w:color w:val="auto"/>
      </w:rPr>
    </w:lvl>
    <w:lvl w:ilvl="1" w:tplc="8A7E93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48C4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4EFA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5285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862A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D69C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5EF5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840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8445CD"/>
    <w:multiLevelType w:val="multilevel"/>
    <w:tmpl w:val="178445CD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1A8B7E88"/>
    <w:multiLevelType w:val="multilevel"/>
    <w:tmpl w:val="1A8B7E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F856CA8"/>
    <w:multiLevelType w:val="multilevel"/>
    <w:tmpl w:val="1F856CA8"/>
    <w:lvl w:ilvl="0">
      <w:start w:val="1"/>
      <w:numFmt w:val="decimal"/>
      <w:lvlText w:val="%1."/>
      <w:lvlJc w:val="left"/>
      <w:pPr>
        <w:tabs>
          <w:tab w:val="left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688"/>
        </w:tabs>
        <w:ind w:left="6688" w:hanging="180"/>
      </w:pPr>
      <w:rPr>
        <w:rFonts w:cs="Times New Roman"/>
      </w:rPr>
    </w:lvl>
  </w:abstractNum>
  <w:abstractNum w:abstractNumId="18" w15:restartNumberingAfterBreak="0">
    <w:nsid w:val="22A421AD"/>
    <w:multiLevelType w:val="multilevel"/>
    <w:tmpl w:val="22A421A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238F4BE4"/>
    <w:multiLevelType w:val="multilevel"/>
    <w:tmpl w:val="238F4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6803A0D"/>
    <w:multiLevelType w:val="hybridMultilevel"/>
    <w:tmpl w:val="8CA40690"/>
    <w:lvl w:ilvl="0" w:tplc="ACA4A198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b w:val="0"/>
        <w:color w:val="auto"/>
      </w:rPr>
    </w:lvl>
    <w:lvl w:ilvl="1" w:tplc="BF6C39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3C19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1EFD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CE4B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2676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A0FC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C3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BCF6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D5586E"/>
    <w:multiLevelType w:val="multilevel"/>
    <w:tmpl w:val="2AD5586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2B732025"/>
    <w:multiLevelType w:val="hybridMultilevel"/>
    <w:tmpl w:val="42DE9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7B035D"/>
    <w:multiLevelType w:val="multilevel"/>
    <w:tmpl w:val="317B035D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ED0525"/>
    <w:multiLevelType w:val="multilevel"/>
    <w:tmpl w:val="31ED0525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7556940"/>
    <w:multiLevelType w:val="multilevel"/>
    <w:tmpl w:val="37556940"/>
    <w:lvl w:ilvl="0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3F502EFA"/>
    <w:multiLevelType w:val="multilevel"/>
    <w:tmpl w:val="3F502EF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6"/>
      <w:numFmt w:val="decimal"/>
      <w:lvlText w:val="%3"/>
      <w:lvlJc w:val="left"/>
      <w:pPr>
        <w:tabs>
          <w:tab w:val="left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9" w15:restartNumberingAfterBreak="0">
    <w:nsid w:val="4C67478B"/>
    <w:multiLevelType w:val="multilevel"/>
    <w:tmpl w:val="4C67478B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6C43E6"/>
    <w:multiLevelType w:val="multilevel"/>
    <w:tmpl w:val="596C43E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0E91E09"/>
    <w:multiLevelType w:val="hybridMultilevel"/>
    <w:tmpl w:val="0C4894B4"/>
    <w:lvl w:ilvl="0" w:tplc="27B0ED12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b w:val="0"/>
        <w:color w:val="auto"/>
      </w:rPr>
    </w:lvl>
    <w:lvl w:ilvl="1" w:tplc="7550F1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DEED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6674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5A64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F484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AD1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AC5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82CE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123C4B"/>
    <w:multiLevelType w:val="multilevel"/>
    <w:tmpl w:val="61123C4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1A11989"/>
    <w:multiLevelType w:val="hybridMultilevel"/>
    <w:tmpl w:val="9BBABC04"/>
    <w:lvl w:ilvl="0" w:tplc="51B4E80C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A61289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E4A7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70AE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C0AF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08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96E1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2609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6A2D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7F1C92"/>
    <w:multiLevelType w:val="hybridMultilevel"/>
    <w:tmpl w:val="7E20222E"/>
    <w:lvl w:ilvl="0" w:tplc="1DE2DB84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b w:val="0"/>
        <w:color w:val="auto"/>
      </w:rPr>
    </w:lvl>
    <w:lvl w:ilvl="1" w:tplc="E834B4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FC1B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F076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8A23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4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286E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2C82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DA51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9E6360"/>
    <w:multiLevelType w:val="hybridMultilevel"/>
    <w:tmpl w:val="42DE9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192334"/>
    <w:multiLevelType w:val="multilevel"/>
    <w:tmpl w:val="54FCB07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7DB4E68"/>
    <w:multiLevelType w:val="multilevel"/>
    <w:tmpl w:val="77DB4E68"/>
    <w:lvl w:ilvl="0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0" w15:restartNumberingAfterBreak="0">
    <w:nsid w:val="7B055097"/>
    <w:multiLevelType w:val="multilevel"/>
    <w:tmpl w:val="7B055097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7"/>
  </w:num>
  <w:num w:numId="3">
    <w:abstractNumId w:val="10"/>
  </w:num>
  <w:num w:numId="4">
    <w:abstractNumId w:val="28"/>
  </w:num>
  <w:num w:numId="5">
    <w:abstractNumId w:val="1"/>
  </w:num>
  <w:num w:numId="6">
    <w:abstractNumId w:val="13"/>
  </w:num>
  <w:num w:numId="7">
    <w:abstractNumId w:val="0"/>
  </w:num>
  <w:num w:numId="8">
    <w:abstractNumId w:val="4"/>
  </w:num>
  <w:num w:numId="9">
    <w:abstractNumId w:val="15"/>
  </w:num>
  <w:num w:numId="10">
    <w:abstractNumId w:val="38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7"/>
  </w:num>
  <w:num w:numId="14">
    <w:abstractNumId w:val="8"/>
  </w:num>
  <w:num w:numId="15">
    <w:abstractNumId w:val="14"/>
  </w:num>
  <w:num w:numId="16">
    <w:abstractNumId w:val="12"/>
  </w:num>
  <w:num w:numId="17">
    <w:abstractNumId w:val="40"/>
  </w:num>
  <w:num w:numId="18">
    <w:abstractNumId w:val="24"/>
  </w:num>
  <w:num w:numId="19">
    <w:abstractNumId w:val="30"/>
  </w:num>
  <w:num w:numId="20">
    <w:abstractNumId w:val="26"/>
  </w:num>
  <w:num w:numId="21">
    <w:abstractNumId w:val="39"/>
  </w:num>
  <w:num w:numId="22">
    <w:abstractNumId w:val="23"/>
  </w:num>
  <w:num w:numId="23">
    <w:abstractNumId w:val="32"/>
  </w:num>
  <w:num w:numId="24">
    <w:abstractNumId w:val="19"/>
  </w:num>
  <w:num w:numId="25">
    <w:abstractNumId w:val="29"/>
  </w:num>
  <w:num w:numId="26">
    <w:abstractNumId w:val="18"/>
  </w:num>
  <w:num w:numId="27">
    <w:abstractNumId w:val="17"/>
  </w:num>
  <w:num w:numId="28">
    <w:abstractNumId w:val="21"/>
  </w:num>
  <w:num w:numId="29">
    <w:abstractNumId w:val="25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7"/>
  </w:num>
  <w:num w:numId="37">
    <w:abstractNumId w:val="9"/>
  </w:num>
  <w:num w:numId="38">
    <w:abstractNumId w:val="6"/>
  </w:num>
  <w:num w:numId="39">
    <w:abstractNumId w:val="36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21942"/>
    <w:rsid w:val="00084B91"/>
    <w:rsid w:val="00094BFF"/>
    <w:rsid w:val="000C6D19"/>
    <w:rsid w:val="00116E24"/>
    <w:rsid w:val="00121942"/>
    <w:rsid w:val="001956CD"/>
    <w:rsid w:val="001E5266"/>
    <w:rsid w:val="001E5958"/>
    <w:rsid w:val="001E7D9B"/>
    <w:rsid w:val="00210F94"/>
    <w:rsid w:val="002249DF"/>
    <w:rsid w:val="0041417C"/>
    <w:rsid w:val="005349C6"/>
    <w:rsid w:val="005B31CE"/>
    <w:rsid w:val="005D2178"/>
    <w:rsid w:val="005E1C37"/>
    <w:rsid w:val="00626F4D"/>
    <w:rsid w:val="006564D2"/>
    <w:rsid w:val="0065717A"/>
    <w:rsid w:val="00674E04"/>
    <w:rsid w:val="00675B37"/>
    <w:rsid w:val="007220F7"/>
    <w:rsid w:val="007350B8"/>
    <w:rsid w:val="007B45F7"/>
    <w:rsid w:val="007D50EF"/>
    <w:rsid w:val="00825837"/>
    <w:rsid w:val="00831313"/>
    <w:rsid w:val="009023B7"/>
    <w:rsid w:val="00952061"/>
    <w:rsid w:val="009943EC"/>
    <w:rsid w:val="00A82094"/>
    <w:rsid w:val="00A93348"/>
    <w:rsid w:val="00AE4563"/>
    <w:rsid w:val="00AE5403"/>
    <w:rsid w:val="00B9490B"/>
    <w:rsid w:val="00BB7603"/>
    <w:rsid w:val="00BF2D3F"/>
    <w:rsid w:val="00C54611"/>
    <w:rsid w:val="00C66DB4"/>
    <w:rsid w:val="00C76F84"/>
    <w:rsid w:val="00CB043F"/>
    <w:rsid w:val="00CB3B8C"/>
    <w:rsid w:val="00D51CCC"/>
    <w:rsid w:val="00DA74F2"/>
    <w:rsid w:val="00DD764C"/>
    <w:rsid w:val="00DE1F0E"/>
    <w:rsid w:val="00E177DD"/>
    <w:rsid w:val="00E36F8D"/>
    <w:rsid w:val="00E9023F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73DC8"/>
  <w15:docId w15:val="{C13F810E-DE08-4BF1-8616-EC98DF14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1942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1219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121942"/>
    <w:pPr>
      <w:outlineLvl w:val="1"/>
    </w:pPr>
  </w:style>
  <w:style w:type="paragraph" w:styleId="30">
    <w:name w:val="heading 3"/>
    <w:basedOn w:val="a2"/>
    <w:next w:val="a2"/>
    <w:link w:val="32"/>
    <w:qFormat/>
    <w:rsid w:val="001219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121942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1219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1219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1219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1219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1219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1219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1219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12194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1219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12194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12194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12194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121942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121942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121942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121942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121942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121942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121942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121942"/>
    <w:rPr>
      <w:rFonts w:cs="Times New Roman"/>
    </w:rPr>
  </w:style>
  <w:style w:type="character" w:styleId="aa">
    <w:name w:val="Emphasis"/>
    <w:basedOn w:val="a3"/>
    <w:uiPriority w:val="99"/>
    <w:qFormat/>
    <w:rsid w:val="00121942"/>
    <w:rPr>
      <w:rFonts w:cs="Times New Roman"/>
      <w:i/>
    </w:rPr>
  </w:style>
  <w:style w:type="character" w:styleId="ab">
    <w:name w:val="Hyperlink"/>
    <w:basedOn w:val="a3"/>
    <w:qFormat/>
    <w:rsid w:val="00121942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121942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121942"/>
    <w:rPr>
      <w:rFonts w:cs="Times New Roman"/>
    </w:rPr>
  </w:style>
  <w:style w:type="character" w:styleId="ad">
    <w:name w:val="line number"/>
    <w:basedOn w:val="a3"/>
    <w:uiPriority w:val="99"/>
    <w:qFormat/>
    <w:rsid w:val="00121942"/>
    <w:rPr>
      <w:rFonts w:cs="Times New Roman"/>
    </w:rPr>
  </w:style>
  <w:style w:type="character" w:styleId="HTML2">
    <w:name w:val="HTML Definition"/>
    <w:basedOn w:val="a3"/>
    <w:uiPriority w:val="99"/>
    <w:qFormat/>
    <w:rsid w:val="00121942"/>
    <w:rPr>
      <w:rFonts w:cs="Times New Roman"/>
      <w:i/>
    </w:rPr>
  </w:style>
  <w:style w:type="character" w:styleId="HTML3">
    <w:name w:val="HTML Variable"/>
    <w:basedOn w:val="a3"/>
    <w:uiPriority w:val="99"/>
    <w:qFormat/>
    <w:rsid w:val="00121942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121942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121942"/>
    <w:rPr>
      <w:rFonts w:cs="Times New Roman"/>
      <w:b/>
    </w:rPr>
  </w:style>
  <w:style w:type="character" w:styleId="HTML5">
    <w:name w:val="HTML Cite"/>
    <w:basedOn w:val="a3"/>
    <w:uiPriority w:val="99"/>
    <w:qFormat/>
    <w:rsid w:val="00121942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121942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121942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121942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121942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121942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121942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1219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12194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12194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121942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121942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1219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121942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121942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121942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121942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121942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121942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121942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121942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121942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121942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121942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121942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121942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121942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1219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121942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121942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1219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121942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121942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121942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121942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121942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121942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121942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121942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121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121942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1219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121942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121942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121942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121942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121942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121942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1219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1219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121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121942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121942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121942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121942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12194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121942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1219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12194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121942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121942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121942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121942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121942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121942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1219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1219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1219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12194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12194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121942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121942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121942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121942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121942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121942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1219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1219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1219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121942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12194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121942"/>
    <w:rPr>
      <w:rFonts w:cs="Times New Roman"/>
    </w:rPr>
  </w:style>
  <w:style w:type="character" w:customStyle="1" w:styleId="spelle">
    <w:name w:val="spelle"/>
    <w:uiPriority w:val="99"/>
    <w:qFormat/>
    <w:rsid w:val="00121942"/>
  </w:style>
  <w:style w:type="character" w:customStyle="1" w:styleId="FootnoteTextChar3">
    <w:name w:val="Footnote Text Char3"/>
    <w:uiPriority w:val="99"/>
    <w:qFormat/>
    <w:locked/>
    <w:rsid w:val="00121942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12194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121942"/>
  </w:style>
  <w:style w:type="character" w:customStyle="1" w:styleId="FootnoteTextChar">
    <w:name w:val="Footnote Text Char"/>
    <w:basedOn w:val="a3"/>
    <w:uiPriority w:val="99"/>
    <w:qFormat/>
    <w:locked/>
    <w:rsid w:val="00121942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12194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121942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121942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121942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121942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121942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121942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12194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121942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121942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121942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121942"/>
  </w:style>
  <w:style w:type="character" w:customStyle="1" w:styleId="DocumentMapChar">
    <w:name w:val="Document Map Char"/>
    <w:basedOn w:val="a3"/>
    <w:uiPriority w:val="99"/>
    <w:qFormat/>
    <w:locked/>
    <w:rsid w:val="00121942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121942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121942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121942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121942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121942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121942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1219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121942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121942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121942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121942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121942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121942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121942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121942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121942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121942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121942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121942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121942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121942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121942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121942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121942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12194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12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121942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121942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121942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121942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12194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121942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121942"/>
    <w:rPr>
      <w:rFonts w:cs="Times New Roman"/>
    </w:rPr>
  </w:style>
  <w:style w:type="paragraph" w:customStyle="1" w:styleId="ConsPlusNonformat">
    <w:name w:val="ConsPlusNonformat"/>
    <w:uiPriority w:val="99"/>
    <w:qFormat/>
    <w:rsid w:val="001219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121942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121942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12194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121942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121942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121942"/>
  </w:style>
  <w:style w:type="character" w:customStyle="1" w:styleId="110">
    <w:name w:val="Заголовок 1 Знак1"/>
    <w:qFormat/>
    <w:locked/>
    <w:rsid w:val="00121942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121942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121942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121942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121942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121942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121942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121942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121942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121942"/>
  </w:style>
  <w:style w:type="paragraph" w:customStyle="1" w:styleId="Style16">
    <w:name w:val="Style16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121942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121942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12194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121942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121942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121942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1219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121942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121942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121942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121942"/>
    <w:rPr>
      <w:sz w:val="24"/>
    </w:rPr>
  </w:style>
  <w:style w:type="character" w:customStyle="1" w:styleId="trb12">
    <w:name w:val="trb12"/>
    <w:basedOn w:val="a3"/>
    <w:uiPriority w:val="99"/>
    <w:qFormat/>
    <w:rsid w:val="00121942"/>
    <w:rPr>
      <w:rFonts w:cs="Times New Roman"/>
    </w:rPr>
  </w:style>
  <w:style w:type="character" w:customStyle="1" w:styleId="tbln12">
    <w:name w:val="tbln12"/>
    <w:basedOn w:val="a3"/>
    <w:uiPriority w:val="99"/>
    <w:qFormat/>
    <w:rsid w:val="00121942"/>
    <w:rPr>
      <w:rFonts w:cs="Times New Roman"/>
    </w:rPr>
  </w:style>
  <w:style w:type="character" w:customStyle="1" w:styleId="tbb12">
    <w:name w:val="tbb12"/>
    <w:basedOn w:val="a3"/>
    <w:uiPriority w:val="99"/>
    <w:qFormat/>
    <w:rsid w:val="00121942"/>
    <w:rPr>
      <w:rFonts w:cs="Times New Roman"/>
    </w:rPr>
  </w:style>
  <w:style w:type="paragraph" w:customStyle="1" w:styleId="Style9">
    <w:name w:val="Style9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121942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121942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121942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12194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12194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12194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12194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121942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121942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121942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12194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121942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121942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1219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1219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121942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121942"/>
    <w:rPr>
      <w:rFonts w:cs="Times New Roman"/>
    </w:rPr>
  </w:style>
  <w:style w:type="character" w:customStyle="1" w:styleId="161">
    <w:name w:val="Знак Знак16"/>
    <w:uiPriority w:val="99"/>
    <w:qFormat/>
    <w:locked/>
    <w:rsid w:val="00121942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121942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121942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121942"/>
    <w:rPr>
      <w:sz w:val="16"/>
    </w:rPr>
  </w:style>
  <w:style w:type="paragraph" w:customStyle="1" w:styleId="affff2">
    <w:name w:val="a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121942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1219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121942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121942"/>
  </w:style>
  <w:style w:type="character" w:customStyle="1" w:styleId="apple-style-span">
    <w:name w:val="apple-style-span"/>
    <w:uiPriority w:val="99"/>
    <w:qFormat/>
    <w:rsid w:val="00121942"/>
  </w:style>
  <w:style w:type="character" w:customStyle="1" w:styleId="orange">
    <w:name w:val="orange"/>
    <w:uiPriority w:val="99"/>
    <w:qFormat/>
    <w:rsid w:val="00121942"/>
  </w:style>
  <w:style w:type="character" w:customStyle="1" w:styleId="gray">
    <w:name w:val="gray"/>
    <w:uiPriority w:val="99"/>
    <w:qFormat/>
    <w:rsid w:val="00121942"/>
  </w:style>
  <w:style w:type="paragraph" w:customStyle="1" w:styleId="1KGK9">
    <w:name w:val="1KG=K9"/>
    <w:uiPriority w:val="99"/>
    <w:qFormat/>
    <w:rsid w:val="001219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121942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121942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121942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121942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121942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121942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121942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121942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121942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121942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121942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12194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121942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12194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121942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121942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121942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12194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121942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121942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121942"/>
    <w:rPr>
      <w:rFonts w:cs="Times New Roman"/>
    </w:rPr>
  </w:style>
  <w:style w:type="character" w:customStyle="1" w:styleId="ft523">
    <w:name w:val="ft523"/>
    <w:basedOn w:val="a3"/>
    <w:uiPriority w:val="99"/>
    <w:qFormat/>
    <w:rsid w:val="00121942"/>
    <w:rPr>
      <w:rFonts w:cs="Times New Roman"/>
    </w:rPr>
  </w:style>
  <w:style w:type="character" w:customStyle="1" w:styleId="ft459">
    <w:name w:val="ft459"/>
    <w:basedOn w:val="a3"/>
    <w:uiPriority w:val="99"/>
    <w:qFormat/>
    <w:rsid w:val="00121942"/>
    <w:rPr>
      <w:rFonts w:cs="Times New Roman"/>
    </w:rPr>
  </w:style>
  <w:style w:type="character" w:customStyle="1" w:styleId="ft553">
    <w:name w:val="ft553"/>
    <w:basedOn w:val="a3"/>
    <w:uiPriority w:val="99"/>
    <w:qFormat/>
    <w:rsid w:val="00121942"/>
    <w:rPr>
      <w:rFonts w:cs="Times New Roman"/>
    </w:rPr>
  </w:style>
  <w:style w:type="character" w:customStyle="1" w:styleId="ft672">
    <w:name w:val="ft672"/>
    <w:basedOn w:val="a3"/>
    <w:uiPriority w:val="99"/>
    <w:qFormat/>
    <w:rsid w:val="00121942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121942"/>
    <w:rPr>
      <w:rFonts w:cs="Times New Roman"/>
    </w:rPr>
  </w:style>
  <w:style w:type="character" w:customStyle="1" w:styleId="ft224">
    <w:name w:val="ft224"/>
    <w:basedOn w:val="a3"/>
    <w:uiPriority w:val="99"/>
    <w:qFormat/>
    <w:rsid w:val="00121942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121942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121942"/>
    <w:rPr>
      <w:sz w:val="16"/>
    </w:rPr>
  </w:style>
  <w:style w:type="paragraph" w:customStyle="1" w:styleId="affffb">
    <w:name w:val="Стиль"/>
    <w:uiPriority w:val="99"/>
    <w:qFormat/>
    <w:rsid w:val="001219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121942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121942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121942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121942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121942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121942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121942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121942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121942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121942"/>
    <w:rPr>
      <w:rFonts w:cs="Times New Roman"/>
    </w:rPr>
  </w:style>
  <w:style w:type="character" w:customStyle="1" w:styleId="ft1168">
    <w:name w:val="ft1168"/>
    <w:basedOn w:val="a3"/>
    <w:uiPriority w:val="99"/>
    <w:qFormat/>
    <w:rsid w:val="00121942"/>
    <w:rPr>
      <w:rFonts w:cs="Times New Roman"/>
    </w:rPr>
  </w:style>
  <w:style w:type="character" w:customStyle="1" w:styleId="ft1237">
    <w:name w:val="ft1237"/>
    <w:basedOn w:val="a3"/>
    <w:uiPriority w:val="99"/>
    <w:qFormat/>
    <w:rsid w:val="00121942"/>
    <w:rPr>
      <w:rFonts w:cs="Times New Roman"/>
    </w:rPr>
  </w:style>
  <w:style w:type="character" w:customStyle="1" w:styleId="ft1245">
    <w:name w:val="ft1245"/>
    <w:basedOn w:val="a3"/>
    <w:uiPriority w:val="99"/>
    <w:qFormat/>
    <w:rsid w:val="00121942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121942"/>
    <w:rPr>
      <w:rFonts w:cs="Times New Roman"/>
    </w:rPr>
  </w:style>
  <w:style w:type="paragraph" w:customStyle="1" w:styleId="2f4">
    <w:name w:val="[О] Загол. 2 ур."/>
    <w:uiPriority w:val="99"/>
    <w:qFormat/>
    <w:rsid w:val="00121942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121942"/>
    <w:rPr>
      <w:rFonts w:cs="Times New Roman"/>
    </w:rPr>
  </w:style>
  <w:style w:type="character" w:customStyle="1" w:styleId="610">
    <w:name w:val="Знак Знак610"/>
    <w:uiPriority w:val="99"/>
    <w:qFormat/>
    <w:locked/>
    <w:rsid w:val="00121942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121942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121942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121942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121942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121942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121942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121942"/>
    <w:rPr>
      <w:rFonts w:cs="Times New Roman"/>
    </w:rPr>
  </w:style>
  <w:style w:type="character" w:customStyle="1" w:styleId="FontStyle33">
    <w:name w:val="Font Style33"/>
    <w:uiPriority w:val="99"/>
    <w:qFormat/>
    <w:rsid w:val="00121942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121942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121942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121942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121942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121942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121942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121942"/>
    <w:rPr>
      <w:rFonts w:cs="Times New Roman"/>
    </w:rPr>
  </w:style>
  <w:style w:type="character" w:customStyle="1" w:styleId="ft3162">
    <w:name w:val="ft3162"/>
    <w:basedOn w:val="a3"/>
    <w:uiPriority w:val="99"/>
    <w:qFormat/>
    <w:rsid w:val="00121942"/>
    <w:rPr>
      <w:rFonts w:cs="Times New Roman"/>
    </w:rPr>
  </w:style>
  <w:style w:type="character" w:customStyle="1" w:styleId="ft1373">
    <w:name w:val="ft1373"/>
    <w:basedOn w:val="a3"/>
    <w:uiPriority w:val="99"/>
    <w:qFormat/>
    <w:rsid w:val="00121942"/>
    <w:rPr>
      <w:rFonts w:cs="Times New Roman"/>
    </w:rPr>
  </w:style>
  <w:style w:type="character" w:customStyle="1" w:styleId="ft32">
    <w:name w:val="ft32"/>
    <w:basedOn w:val="a3"/>
    <w:uiPriority w:val="99"/>
    <w:qFormat/>
    <w:rsid w:val="00121942"/>
    <w:rPr>
      <w:rFonts w:cs="Times New Roman"/>
    </w:rPr>
  </w:style>
  <w:style w:type="character" w:customStyle="1" w:styleId="ft1433">
    <w:name w:val="ft1433"/>
    <w:basedOn w:val="a3"/>
    <w:uiPriority w:val="99"/>
    <w:qFormat/>
    <w:rsid w:val="00121942"/>
    <w:rPr>
      <w:rFonts w:cs="Times New Roman"/>
    </w:rPr>
  </w:style>
  <w:style w:type="character" w:customStyle="1" w:styleId="ft1481">
    <w:name w:val="ft1481"/>
    <w:basedOn w:val="a3"/>
    <w:uiPriority w:val="99"/>
    <w:qFormat/>
    <w:rsid w:val="00121942"/>
    <w:rPr>
      <w:rFonts w:cs="Times New Roman"/>
    </w:rPr>
  </w:style>
  <w:style w:type="character" w:customStyle="1" w:styleId="ft1536">
    <w:name w:val="ft1536"/>
    <w:basedOn w:val="a3"/>
    <w:uiPriority w:val="99"/>
    <w:qFormat/>
    <w:rsid w:val="00121942"/>
    <w:rPr>
      <w:rFonts w:cs="Times New Roman"/>
    </w:rPr>
  </w:style>
  <w:style w:type="character" w:customStyle="1" w:styleId="ft1543">
    <w:name w:val="ft1543"/>
    <w:basedOn w:val="a3"/>
    <w:uiPriority w:val="99"/>
    <w:qFormat/>
    <w:rsid w:val="00121942"/>
    <w:rPr>
      <w:rFonts w:cs="Times New Roman"/>
    </w:rPr>
  </w:style>
  <w:style w:type="character" w:customStyle="1" w:styleId="ft1">
    <w:name w:val="ft1"/>
    <w:basedOn w:val="a3"/>
    <w:uiPriority w:val="99"/>
    <w:qFormat/>
    <w:rsid w:val="00121942"/>
    <w:rPr>
      <w:rFonts w:cs="Times New Roman"/>
    </w:rPr>
  </w:style>
  <w:style w:type="character" w:customStyle="1" w:styleId="ft1546">
    <w:name w:val="ft1546"/>
    <w:basedOn w:val="a3"/>
    <w:uiPriority w:val="99"/>
    <w:qFormat/>
    <w:rsid w:val="00121942"/>
    <w:rPr>
      <w:rFonts w:cs="Times New Roman"/>
    </w:rPr>
  </w:style>
  <w:style w:type="character" w:customStyle="1" w:styleId="ft1550">
    <w:name w:val="ft1550"/>
    <w:basedOn w:val="a3"/>
    <w:uiPriority w:val="99"/>
    <w:qFormat/>
    <w:rsid w:val="00121942"/>
    <w:rPr>
      <w:rFonts w:cs="Times New Roman"/>
    </w:rPr>
  </w:style>
  <w:style w:type="character" w:customStyle="1" w:styleId="ft1571">
    <w:name w:val="ft1571"/>
    <w:basedOn w:val="a3"/>
    <w:uiPriority w:val="99"/>
    <w:qFormat/>
    <w:rsid w:val="00121942"/>
    <w:rPr>
      <w:rFonts w:cs="Times New Roman"/>
    </w:rPr>
  </w:style>
  <w:style w:type="character" w:customStyle="1" w:styleId="ft1577">
    <w:name w:val="ft1577"/>
    <w:basedOn w:val="a3"/>
    <w:uiPriority w:val="99"/>
    <w:qFormat/>
    <w:rsid w:val="00121942"/>
    <w:rPr>
      <w:rFonts w:cs="Times New Roman"/>
    </w:rPr>
  </w:style>
  <w:style w:type="character" w:customStyle="1" w:styleId="ft1583">
    <w:name w:val="ft1583"/>
    <w:basedOn w:val="a3"/>
    <w:uiPriority w:val="99"/>
    <w:qFormat/>
    <w:rsid w:val="00121942"/>
    <w:rPr>
      <w:rFonts w:cs="Times New Roman"/>
    </w:rPr>
  </w:style>
  <w:style w:type="character" w:customStyle="1" w:styleId="ft1593">
    <w:name w:val="ft1593"/>
    <w:basedOn w:val="a3"/>
    <w:uiPriority w:val="99"/>
    <w:qFormat/>
    <w:rsid w:val="00121942"/>
    <w:rPr>
      <w:rFonts w:cs="Times New Roman"/>
    </w:rPr>
  </w:style>
  <w:style w:type="character" w:customStyle="1" w:styleId="ft1641">
    <w:name w:val="ft1641"/>
    <w:basedOn w:val="a3"/>
    <w:uiPriority w:val="99"/>
    <w:qFormat/>
    <w:rsid w:val="00121942"/>
    <w:rPr>
      <w:rFonts w:cs="Times New Roman"/>
    </w:rPr>
  </w:style>
  <w:style w:type="character" w:customStyle="1" w:styleId="ft1671">
    <w:name w:val="ft1671"/>
    <w:basedOn w:val="a3"/>
    <w:uiPriority w:val="99"/>
    <w:qFormat/>
    <w:rsid w:val="00121942"/>
    <w:rPr>
      <w:rFonts w:cs="Times New Roman"/>
    </w:rPr>
  </w:style>
  <w:style w:type="character" w:customStyle="1" w:styleId="ft1723">
    <w:name w:val="ft1723"/>
    <w:basedOn w:val="a3"/>
    <w:uiPriority w:val="99"/>
    <w:qFormat/>
    <w:rsid w:val="00121942"/>
    <w:rPr>
      <w:rFonts w:cs="Times New Roman"/>
    </w:rPr>
  </w:style>
  <w:style w:type="character" w:customStyle="1" w:styleId="ft1786">
    <w:name w:val="ft1786"/>
    <w:basedOn w:val="a3"/>
    <w:uiPriority w:val="99"/>
    <w:qFormat/>
    <w:rsid w:val="00121942"/>
    <w:rPr>
      <w:rFonts w:cs="Times New Roman"/>
    </w:rPr>
  </w:style>
  <w:style w:type="character" w:customStyle="1" w:styleId="ft1809">
    <w:name w:val="ft1809"/>
    <w:basedOn w:val="a3"/>
    <w:uiPriority w:val="99"/>
    <w:qFormat/>
    <w:rsid w:val="00121942"/>
    <w:rPr>
      <w:rFonts w:cs="Times New Roman"/>
    </w:rPr>
  </w:style>
  <w:style w:type="character" w:customStyle="1" w:styleId="ft1814">
    <w:name w:val="ft1814"/>
    <w:basedOn w:val="a3"/>
    <w:uiPriority w:val="99"/>
    <w:qFormat/>
    <w:rsid w:val="00121942"/>
    <w:rPr>
      <w:rFonts w:cs="Times New Roman"/>
    </w:rPr>
  </w:style>
  <w:style w:type="character" w:customStyle="1" w:styleId="ft1827">
    <w:name w:val="ft1827"/>
    <w:basedOn w:val="a3"/>
    <w:uiPriority w:val="99"/>
    <w:qFormat/>
    <w:rsid w:val="00121942"/>
    <w:rPr>
      <w:rFonts w:cs="Times New Roman"/>
    </w:rPr>
  </w:style>
  <w:style w:type="character" w:customStyle="1" w:styleId="ft1831">
    <w:name w:val="ft1831"/>
    <w:basedOn w:val="a3"/>
    <w:uiPriority w:val="99"/>
    <w:qFormat/>
    <w:rsid w:val="00121942"/>
    <w:rPr>
      <w:rFonts w:cs="Times New Roman"/>
    </w:rPr>
  </w:style>
  <w:style w:type="character" w:customStyle="1" w:styleId="ft1837">
    <w:name w:val="ft1837"/>
    <w:basedOn w:val="a3"/>
    <w:uiPriority w:val="99"/>
    <w:qFormat/>
    <w:rsid w:val="00121942"/>
    <w:rPr>
      <w:rFonts w:cs="Times New Roman"/>
    </w:rPr>
  </w:style>
  <w:style w:type="character" w:customStyle="1" w:styleId="ft1857">
    <w:name w:val="ft1857"/>
    <w:basedOn w:val="a3"/>
    <w:uiPriority w:val="99"/>
    <w:qFormat/>
    <w:rsid w:val="00121942"/>
    <w:rPr>
      <w:rFonts w:cs="Times New Roman"/>
    </w:rPr>
  </w:style>
  <w:style w:type="character" w:customStyle="1" w:styleId="ft1873">
    <w:name w:val="ft1873"/>
    <w:basedOn w:val="a3"/>
    <w:uiPriority w:val="99"/>
    <w:qFormat/>
    <w:rsid w:val="00121942"/>
    <w:rPr>
      <w:rFonts w:cs="Times New Roman"/>
    </w:rPr>
  </w:style>
  <w:style w:type="character" w:customStyle="1" w:styleId="ft1932">
    <w:name w:val="ft1932"/>
    <w:basedOn w:val="a3"/>
    <w:uiPriority w:val="99"/>
    <w:qFormat/>
    <w:rsid w:val="00121942"/>
    <w:rPr>
      <w:rFonts w:cs="Times New Roman"/>
    </w:rPr>
  </w:style>
  <w:style w:type="character" w:customStyle="1" w:styleId="ft1995">
    <w:name w:val="ft1995"/>
    <w:basedOn w:val="a3"/>
    <w:uiPriority w:val="99"/>
    <w:qFormat/>
    <w:rsid w:val="00121942"/>
    <w:rPr>
      <w:rFonts w:cs="Times New Roman"/>
    </w:rPr>
  </w:style>
  <w:style w:type="character" w:customStyle="1" w:styleId="ft2033">
    <w:name w:val="ft2033"/>
    <w:basedOn w:val="a3"/>
    <w:uiPriority w:val="99"/>
    <w:qFormat/>
    <w:rsid w:val="00121942"/>
    <w:rPr>
      <w:rFonts w:cs="Times New Roman"/>
    </w:rPr>
  </w:style>
  <w:style w:type="character" w:customStyle="1" w:styleId="ft11943">
    <w:name w:val="ft11943"/>
    <w:basedOn w:val="a3"/>
    <w:uiPriority w:val="99"/>
    <w:qFormat/>
    <w:rsid w:val="00121942"/>
    <w:rPr>
      <w:rFonts w:cs="Times New Roman"/>
    </w:rPr>
  </w:style>
  <w:style w:type="character" w:customStyle="1" w:styleId="ft12010">
    <w:name w:val="ft12010"/>
    <w:basedOn w:val="a3"/>
    <w:uiPriority w:val="99"/>
    <w:qFormat/>
    <w:rsid w:val="00121942"/>
    <w:rPr>
      <w:rFonts w:cs="Times New Roman"/>
    </w:rPr>
  </w:style>
  <w:style w:type="character" w:customStyle="1" w:styleId="ft12050">
    <w:name w:val="ft12050"/>
    <w:basedOn w:val="a3"/>
    <w:uiPriority w:val="99"/>
    <w:qFormat/>
    <w:rsid w:val="00121942"/>
    <w:rPr>
      <w:rFonts w:cs="Times New Roman"/>
    </w:rPr>
  </w:style>
  <w:style w:type="character" w:customStyle="1" w:styleId="ft12104">
    <w:name w:val="ft12104"/>
    <w:basedOn w:val="a3"/>
    <w:uiPriority w:val="99"/>
    <w:qFormat/>
    <w:rsid w:val="00121942"/>
    <w:rPr>
      <w:rFonts w:cs="Times New Roman"/>
    </w:rPr>
  </w:style>
  <w:style w:type="character" w:customStyle="1" w:styleId="ft12139">
    <w:name w:val="ft12139"/>
    <w:basedOn w:val="a3"/>
    <w:uiPriority w:val="99"/>
    <w:qFormat/>
    <w:rsid w:val="00121942"/>
    <w:rPr>
      <w:rFonts w:cs="Times New Roman"/>
    </w:rPr>
  </w:style>
  <w:style w:type="character" w:customStyle="1" w:styleId="ft12166">
    <w:name w:val="ft12166"/>
    <w:basedOn w:val="a3"/>
    <w:uiPriority w:val="99"/>
    <w:qFormat/>
    <w:rsid w:val="00121942"/>
    <w:rPr>
      <w:rFonts w:cs="Times New Roman"/>
    </w:rPr>
  </w:style>
  <w:style w:type="character" w:customStyle="1" w:styleId="ft12184">
    <w:name w:val="ft12184"/>
    <w:basedOn w:val="a3"/>
    <w:uiPriority w:val="99"/>
    <w:qFormat/>
    <w:rsid w:val="00121942"/>
    <w:rPr>
      <w:rFonts w:cs="Times New Roman"/>
    </w:rPr>
  </w:style>
  <w:style w:type="character" w:customStyle="1" w:styleId="ft12250">
    <w:name w:val="ft12250"/>
    <w:basedOn w:val="a3"/>
    <w:uiPriority w:val="99"/>
    <w:qFormat/>
    <w:rsid w:val="00121942"/>
    <w:rPr>
      <w:rFonts w:cs="Times New Roman"/>
    </w:rPr>
  </w:style>
  <w:style w:type="character" w:customStyle="1" w:styleId="ft12278">
    <w:name w:val="ft12278"/>
    <w:basedOn w:val="a3"/>
    <w:uiPriority w:val="99"/>
    <w:qFormat/>
    <w:rsid w:val="00121942"/>
    <w:rPr>
      <w:rFonts w:cs="Times New Roman"/>
    </w:rPr>
  </w:style>
  <w:style w:type="character" w:customStyle="1" w:styleId="ft12329">
    <w:name w:val="ft12329"/>
    <w:basedOn w:val="a3"/>
    <w:uiPriority w:val="99"/>
    <w:qFormat/>
    <w:rsid w:val="00121942"/>
    <w:rPr>
      <w:rFonts w:cs="Times New Roman"/>
    </w:rPr>
  </w:style>
  <w:style w:type="character" w:customStyle="1" w:styleId="ft12373">
    <w:name w:val="ft12373"/>
    <w:basedOn w:val="a3"/>
    <w:uiPriority w:val="99"/>
    <w:qFormat/>
    <w:rsid w:val="00121942"/>
    <w:rPr>
      <w:rFonts w:cs="Times New Roman"/>
    </w:rPr>
  </w:style>
  <w:style w:type="character" w:customStyle="1" w:styleId="ft12374">
    <w:name w:val="ft12374"/>
    <w:basedOn w:val="a3"/>
    <w:uiPriority w:val="99"/>
    <w:qFormat/>
    <w:rsid w:val="00121942"/>
    <w:rPr>
      <w:rFonts w:cs="Times New Roman"/>
    </w:rPr>
  </w:style>
  <w:style w:type="character" w:customStyle="1" w:styleId="ft12429">
    <w:name w:val="ft12429"/>
    <w:basedOn w:val="a3"/>
    <w:uiPriority w:val="99"/>
    <w:qFormat/>
    <w:rsid w:val="00121942"/>
    <w:rPr>
      <w:rFonts w:cs="Times New Roman"/>
    </w:rPr>
  </w:style>
  <w:style w:type="character" w:customStyle="1" w:styleId="ft12471">
    <w:name w:val="ft12471"/>
    <w:basedOn w:val="a3"/>
    <w:uiPriority w:val="99"/>
    <w:qFormat/>
    <w:rsid w:val="00121942"/>
    <w:rPr>
      <w:rFonts w:cs="Times New Roman"/>
    </w:rPr>
  </w:style>
  <w:style w:type="character" w:customStyle="1" w:styleId="ft12500">
    <w:name w:val="ft12500"/>
    <w:basedOn w:val="a3"/>
    <w:uiPriority w:val="99"/>
    <w:qFormat/>
    <w:rsid w:val="00121942"/>
    <w:rPr>
      <w:rFonts w:cs="Times New Roman"/>
    </w:rPr>
  </w:style>
  <w:style w:type="character" w:customStyle="1" w:styleId="ft12501">
    <w:name w:val="ft12501"/>
    <w:basedOn w:val="a3"/>
    <w:uiPriority w:val="99"/>
    <w:qFormat/>
    <w:rsid w:val="00121942"/>
    <w:rPr>
      <w:rFonts w:cs="Times New Roman"/>
    </w:rPr>
  </w:style>
  <w:style w:type="character" w:customStyle="1" w:styleId="ft12561">
    <w:name w:val="ft12561"/>
    <w:basedOn w:val="a3"/>
    <w:uiPriority w:val="99"/>
    <w:qFormat/>
    <w:rsid w:val="00121942"/>
    <w:rPr>
      <w:rFonts w:cs="Times New Roman"/>
    </w:rPr>
  </w:style>
  <w:style w:type="character" w:customStyle="1" w:styleId="ft12562">
    <w:name w:val="ft12562"/>
    <w:basedOn w:val="a3"/>
    <w:uiPriority w:val="99"/>
    <w:qFormat/>
    <w:rsid w:val="00121942"/>
    <w:rPr>
      <w:rFonts w:cs="Times New Roman"/>
    </w:rPr>
  </w:style>
  <w:style w:type="character" w:customStyle="1" w:styleId="ft12589">
    <w:name w:val="ft12589"/>
    <w:basedOn w:val="a3"/>
    <w:uiPriority w:val="99"/>
    <w:qFormat/>
    <w:rsid w:val="00121942"/>
    <w:rPr>
      <w:rFonts w:cs="Times New Roman"/>
    </w:rPr>
  </w:style>
  <w:style w:type="character" w:customStyle="1" w:styleId="ft12609">
    <w:name w:val="ft12609"/>
    <w:basedOn w:val="a3"/>
    <w:uiPriority w:val="99"/>
    <w:qFormat/>
    <w:rsid w:val="00121942"/>
    <w:rPr>
      <w:rFonts w:cs="Times New Roman"/>
    </w:rPr>
  </w:style>
  <w:style w:type="character" w:customStyle="1" w:styleId="ft12670">
    <w:name w:val="ft12670"/>
    <w:basedOn w:val="a3"/>
    <w:uiPriority w:val="99"/>
    <w:qFormat/>
    <w:rsid w:val="00121942"/>
    <w:rPr>
      <w:rFonts w:cs="Times New Roman"/>
    </w:rPr>
  </w:style>
  <w:style w:type="character" w:customStyle="1" w:styleId="ft12676">
    <w:name w:val="ft12676"/>
    <w:basedOn w:val="a3"/>
    <w:uiPriority w:val="99"/>
    <w:qFormat/>
    <w:rsid w:val="00121942"/>
    <w:rPr>
      <w:rFonts w:cs="Times New Roman"/>
    </w:rPr>
  </w:style>
  <w:style w:type="character" w:customStyle="1" w:styleId="ft12686">
    <w:name w:val="ft12686"/>
    <w:basedOn w:val="a3"/>
    <w:uiPriority w:val="99"/>
    <w:qFormat/>
    <w:rsid w:val="00121942"/>
    <w:rPr>
      <w:rFonts w:cs="Times New Roman"/>
    </w:rPr>
  </w:style>
  <w:style w:type="character" w:customStyle="1" w:styleId="ft12696">
    <w:name w:val="ft12696"/>
    <w:basedOn w:val="a3"/>
    <w:uiPriority w:val="99"/>
    <w:qFormat/>
    <w:rsid w:val="00121942"/>
    <w:rPr>
      <w:rFonts w:cs="Times New Roman"/>
    </w:rPr>
  </w:style>
  <w:style w:type="character" w:customStyle="1" w:styleId="ft12701">
    <w:name w:val="ft12701"/>
    <w:basedOn w:val="a3"/>
    <w:uiPriority w:val="99"/>
    <w:qFormat/>
    <w:rsid w:val="00121942"/>
    <w:rPr>
      <w:rFonts w:cs="Times New Roman"/>
    </w:rPr>
  </w:style>
  <w:style w:type="character" w:customStyle="1" w:styleId="ft12708">
    <w:name w:val="ft12708"/>
    <w:basedOn w:val="a3"/>
    <w:uiPriority w:val="99"/>
    <w:qFormat/>
    <w:rsid w:val="00121942"/>
    <w:rPr>
      <w:rFonts w:cs="Times New Roman"/>
    </w:rPr>
  </w:style>
  <w:style w:type="character" w:customStyle="1" w:styleId="ft12715">
    <w:name w:val="ft12715"/>
    <w:basedOn w:val="a3"/>
    <w:uiPriority w:val="99"/>
    <w:qFormat/>
    <w:rsid w:val="00121942"/>
    <w:rPr>
      <w:rFonts w:cs="Times New Roman"/>
    </w:rPr>
  </w:style>
  <w:style w:type="character" w:customStyle="1" w:styleId="ft12722">
    <w:name w:val="ft12722"/>
    <w:basedOn w:val="a3"/>
    <w:uiPriority w:val="99"/>
    <w:qFormat/>
    <w:rsid w:val="00121942"/>
    <w:rPr>
      <w:rFonts w:cs="Times New Roman"/>
    </w:rPr>
  </w:style>
  <w:style w:type="character" w:customStyle="1" w:styleId="ft12787">
    <w:name w:val="ft12787"/>
    <w:basedOn w:val="a3"/>
    <w:uiPriority w:val="99"/>
    <w:qFormat/>
    <w:rsid w:val="00121942"/>
    <w:rPr>
      <w:rFonts w:cs="Times New Roman"/>
    </w:rPr>
  </w:style>
  <w:style w:type="character" w:customStyle="1" w:styleId="ft12790">
    <w:name w:val="ft12790"/>
    <w:basedOn w:val="a3"/>
    <w:uiPriority w:val="99"/>
    <w:qFormat/>
    <w:rsid w:val="00121942"/>
    <w:rPr>
      <w:rFonts w:cs="Times New Roman"/>
    </w:rPr>
  </w:style>
  <w:style w:type="character" w:customStyle="1" w:styleId="ft12850">
    <w:name w:val="ft12850"/>
    <w:basedOn w:val="a3"/>
    <w:uiPriority w:val="99"/>
    <w:qFormat/>
    <w:rsid w:val="00121942"/>
    <w:rPr>
      <w:rFonts w:cs="Times New Roman"/>
    </w:rPr>
  </w:style>
  <w:style w:type="character" w:customStyle="1" w:styleId="ft12896">
    <w:name w:val="ft12896"/>
    <w:basedOn w:val="a3"/>
    <w:uiPriority w:val="99"/>
    <w:qFormat/>
    <w:rsid w:val="00121942"/>
    <w:rPr>
      <w:rFonts w:cs="Times New Roman"/>
    </w:rPr>
  </w:style>
  <w:style w:type="character" w:customStyle="1" w:styleId="ft12942">
    <w:name w:val="ft12942"/>
    <w:basedOn w:val="a3"/>
    <w:uiPriority w:val="99"/>
    <w:qFormat/>
    <w:rsid w:val="00121942"/>
    <w:rPr>
      <w:rFonts w:cs="Times New Roman"/>
    </w:rPr>
  </w:style>
  <w:style w:type="character" w:customStyle="1" w:styleId="ft12991">
    <w:name w:val="ft12991"/>
    <w:basedOn w:val="a3"/>
    <w:uiPriority w:val="99"/>
    <w:qFormat/>
    <w:rsid w:val="00121942"/>
    <w:rPr>
      <w:rFonts w:cs="Times New Roman"/>
    </w:rPr>
  </w:style>
  <w:style w:type="character" w:customStyle="1" w:styleId="ft13046">
    <w:name w:val="ft13046"/>
    <w:basedOn w:val="a3"/>
    <w:uiPriority w:val="99"/>
    <w:qFormat/>
    <w:rsid w:val="00121942"/>
    <w:rPr>
      <w:rFonts w:cs="Times New Roman"/>
    </w:rPr>
  </w:style>
  <w:style w:type="character" w:customStyle="1" w:styleId="ft13079">
    <w:name w:val="ft13079"/>
    <w:basedOn w:val="a3"/>
    <w:uiPriority w:val="99"/>
    <w:qFormat/>
    <w:rsid w:val="00121942"/>
    <w:rPr>
      <w:rFonts w:cs="Times New Roman"/>
    </w:rPr>
  </w:style>
  <w:style w:type="character" w:customStyle="1" w:styleId="ft13129">
    <w:name w:val="ft13129"/>
    <w:basedOn w:val="a3"/>
    <w:uiPriority w:val="99"/>
    <w:qFormat/>
    <w:rsid w:val="00121942"/>
    <w:rPr>
      <w:rFonts w:cs="Times New Roman"/>
    </w:rPr>
  </w:style>
  <w:style w:type="character" w:customStyle="1" w:styleId="ft13186">
    <w:name w:val="ft13186"/>
    <w:basedOn w:val="a3"/>
    <w:uiPriority w:val="99"/>
    <w:qFormat/>
    <w:rsid w:val="00121942"/>
    <w:rPr>
      <w:rFonts w:cs="Times New Roman"/>
    </w:rPr>
  </w:style>
  <w:style w:type="character" w:customStyle="1" w:styleId="ft13226">
    <w:name w:val="ft13226"/>
    <w:basedOn w:val="a3"/>
    <w:uiPriority w:val="99"/>
    <w:qFormat/>
    <w:rsid w:val="00121942"/>
    <w:rPr>
      <w:rFonts w:cs="Times New Roman"/>
    </w:rPr>
  </w:style>
  <w:style w:type="character" w:customStyle="1" w:styleId="ft13271">
    <w:name w:val="ft13271"/>
    <w:basedOn w:val="a3"/>
    <w:uiPriority w:val="99"/>
    <w:qFormat/>
    <w:rsid w:val="00121942"/>
    <w:rPr>
      <w:rFonts w:cs="Times New Roman"/>
    </w:rPr>
  </w:style>
  <w:style w:type="character" w:customStyle="1" w:styleId="ft13309">
    <w:name w:val="ft13309"/>
    <w:basedOn w:val="a3"/>
    <w:uiPriority w:val="99"/>
    <w:qFormat/>
    <w:rsid w:val="00121942"/>
    <w:rPr>
      <w:rFonts w:cs="Times New Roman"/>
    </w:rPr>
  </w:style>
  <w:style w:type="character" w:customStyle="1" w:styleId="ft13366">
    <w:name w:val="ft13366"/>
    <w:basedOn w:val="a3"/>
    <w:uiPriority w:val="99"/>
    <w:qFormat/>
    <w:rsid w:val="00121942"/>
    <w:rPr>
      <w:rFonts w:cs="Times New Roman"/>
    </w:rPr>
  </w:style>
  <w:style w:type="character" w:customStyle="1" w:styleId="ft13418">
    <w:name w:val="ft13418"/>
    <w:basedOn w:val="a3"/>
    <w:uiPriority w:val="99"/>
    <w:qFormat/>
    <w:rsid w:val="00121942"/>
    <w:rPr>
      <w:rFonts w:cs="Times New Roman"/>
    </w:rPr>
  </w:style>
  <w:style w:type="character" w:customStyle="1" w:styleId="ft13441">
    <w:name w:val="ft13441"/>
    <w:basedOn w:val="a3"/>
    <w:uiPriority w:val="99"/>
    <w:qFormat/>
    <w:rsid w:val="00121942"/>
    <w:rPr>
      <w:rFonts w:cs="Times New Roman"/>
    </w:rPr>
  </w:style>
  <w:style w:type="character" w:customStyle="1" w:styleId="ft13487">
    <w:name w:val="ft13487"/>
    <w:basedOn w:val="a3"/>
    <w:uiPriority w:val="99"/>
    <w:qFormat/>
    <w:rsid w:val="00121942"/>
    <w:rPr>
      <w:rFonts w:cs="Times New Roman"/>
    </w:rPr>
  </w:style>
  <w:style w:type="character" w:customStyle="1" w:styleId="ft13488">
    <w:name w:val="ft13488"/>
    <w:basedOn w:val="a3"/>
    <w:uiPriority w:val="99"/>
    <w:qFormat/>
    <w:rsid w:val="00121942"/>
    <w:rPr>
      <w:rFonts w:cs="Times New Roman"/>
    </w:rPr>
  </w:style>
  <w:style w:type="character" w:customStyle="1" w:styleId="ft13494">
    <w:name w:val="ft13494"/>
    <w:basedOn w:val="a3"/>
    <w:uiPriority w:val="99"/>
    <w:qFormat/>
    <w:rsid w:val="00121942"/>
    <w:rPr>
      <w:rFonts w:cs="Times New Roman"/>
    </w:rPr>
  </w:style>
  <w:style w:type="character" w:customStyle="1" w:styleId="ft13500">
    <w:name w:val="ft13500"/>
    <w:basedOn w:val="a3"/>
    <w:uiPriority w:val="99"/>
    <w:qFormat/>
    <w:rsid w:val="00121942"/>
    <w:rPr>
      <w:rFonts w:cs="Times New Roman"/>
    </w:rPr>
  </w:style>
  <w:style w:type="character" w:customStyle="1" w:styleId="ft13505">
    <w:name w:val="ft13505"/>
    <w:basedOn w:val="a3"/>
    <w:uiPriority w:val="99"/>
    <w:qFormat/>
    <w:rsid w:val="00121942"/>
    <w:rPr>
      <w:rFonts w:cs="Times New Roman"/>
    </w:rPr>
  </w:style>
  <w:style w:type="character" w:customStyle="1" w:styleId="ft13518">
    <w:name w:val="ft13518"/>
    <w:basedOn w:val="a3"/>
    <w:uiPriority w:val="99"/>
    <w:qFormat/>
    <w:rsid w:val="00121942"/>
    <w:rPr>
      <w:rFonts w:cs="Times New Roman"/>
    </w:rPr>
  </w:style>
  <w:style w:type="character" w:customStyle="1" w:styleId="ft13525">
    <w:name w:val="ft13525"/>
    <w:basedOn w:val="a3"/>
    <w:uiPriority w:val="99"/>
    <w:qFormat/>
    <w:rsid w:val="00121942"/>
    <w:rPr>
      <w:rFonts w:cs="Times New Roman"/>
    </w:rPr>
  </w:style>
  <w:style w:type="character" w:customStyle="1" w:styleId="ft13537">
    <w:name w:val="ft13537"/>
    <w:basedOn w:val="a3"/>
    <w:uiPriority w:val="99"/>
    <w:qFormat/>
    <w:rsid w:val="00121942"/>
    <w:rPr>
      <w:rFonts w:cs="Times New Roman"/>
    </w:rPr>
  </w:style>
  <w:style w:type="character" w:customStyle="1" w:styleId="ft13542">
    <w:name w:val="ft13542"/>
    <w:basedOn w:val="a3"/>
    <w:uiPriority w:val="99"/>
    <w:qFormat/>
    <w:rsid w:val="00121942"/>
    <w:rPr>
      <w:rFonts w:cs="Times New Roman"/>
    </w:rPr>
  </w:style>
  <w:style w:type="character" w:customStyle="1" w:styleId="ft13555">
    <w:name w:val="ft13555"/>
    <w:basedOn w:val="a3"/>
    <w:uiPriority w:val="99"/>
    <w:qFormat/>
    <w:rsid w:val="00121942"/>
    <w:rPr>
      <w:rFonts w:cs="Times New Roman"/>
    </w:rPr>
  </w:style>
  <w:style w:type="character" w:customStyle="1" w:styleId="ft13563">
    <w:name w:val="ft13563"/>
    <w:basedOn w:val="a3"/>
    <w:uiPriority w:val="99"/>
    <w:qFormat/>
    <w:rsid w:val="00121942"/>
    <w:rPr>
      <w:rFonts w:cs="Times New Roman"/>
    </w:rPr>
  </w:style>
  <w:style w:type="character" w:customStyle="1" w:styleId="ft13566">
    <w:name w:val="ft13566"/>
    <w:basedOn w:val="a3"/>
    <w:uiPriority w:val="99"/>
    <w:qFormat/>
    <w:rsid w:val="00121942"/>
    <w:rPr>
      <w:rFonts w:cs="Times New Roman"/>
    </w:rPr>
  </w:style>
  <w:style w:type="character" w:customStyle="1" w:styleId="ft13578">
    <w:name w:val="ft13578"/>
    <w:basedOn w:val="a3"/>
    <w:uiPriority w:val="99"/>
    <w:qFormat/>
    <w:rsid w:val="00121942"/>
    <w:rPr>
      <w:rFonts w:cs="Times New Roman"/>
    </w:rPr>
  </w:style>
  <w:style w:type="character" w:customStyle="1" w:styleId="ft13580">
    <w:name w:val="ft13580"/>
    <w:basedOn w:val="a3"/>
    <w:uiPriority w:val="99"/>
    <w:qFormat/>
    <w:rsid w:val="00121942"/>
    <w:rPr>
      <w:rFonts w:cs="Times New Roman"/>
    </w:rPr>
  </w:style>
  <w:style w:type="character" w:customStyle="1" w:styleId="ft13588">
    <w:name w:val="ft13588"/>
    <w:basedOn w:val="a3"/>
    <w:uiPriority w:val="99"/>
    <w:qFormat/>
    <w:rsid w:val="00121942"/>
    <w:rPr>
      <w:rFonts w:cs="Times New Roman"/>
    </w:rPr>
  </w:style>
  <w:style w:type="character" w:customStyle="1" w:styleId="ft13644">
    <w:name w:val="ft13644"/>
    <w:basedOn w:val="a3"/>
    <w:uiPriority w:val="99"/>
    <w:qFormat/>
    <w:rsid w:val="00121942"/>
    <w:rPr>
      <w:rFonts w:cs="Times New Roman"/>
    </w:rPr>
  </w:style>
  <w:style w:type="character" w:customStyle="1" w:styleId="ft13668">
    <w:name w:val="ft13668"/>
    <w:basedOn w:val="a3"/>
    <w:uiPriority w:val="99"/>
    <w:qFormat/>
    <w:rsid w:val="00121942"/>
    <w:rPr>
      <w:rFonts w:cs="Times New Roman"/>
    </w:rPr>
  </w:style>
  <w:style w:type="character" w:customStyle="1" w:styleId="ft13712">
    <w:name w:val="ft13712"/>
    <w:basedOn w:val="a3"/>
    <w:uiPriority w:val="99"/>
    <w:qFormat/>
    <w:rsid w:val="00121942"/>
    <w:rPr>
      <w:rFonts w:cs="Times New Roman"/>
    </w:rPr>
  </w:style>
  <w:style w:type="character" w:customStyle="1" w:styleId="ft13768">
    <w:name w:val="ft13768"/>
    <w:basedOn w:val="a3"/>
    <w:uiPriority w:val="99"/>
    <w:qFormat/>
    <w:rsid w:val="00121942"/>
    <w:rPr>
      <w:rFonts w:cs="Times New Roman"/>
    </w:rPr>
  </w:style>
  <w:style w:type="character" w:customStyle="1" w:styleId="ft13810">
    <w:name w:val="ft13810"/>
    <w:basedOn w:val="a3"/>
    <w:uiPriority w:val="99"/>
    <w:qFormat/>
    <w:rsid w:val="00121942"/>
    <w:rPr>
      <w:rFonts w:cs="Times New Roman"/>
    </w:rPr>
  </w:style>
  <w:style w:type="character" w:customStyle="1" w:styleId="ft13834">
    <w:name w:val="ft13834"/>
    <w:basedOn w:val="a3"/>
    <w:uiPriority w:val="99"/>
    <w:qFormat/>
    <w:rsid w:val="00121942"/>
    <w:rPr>
      <w:rFonts w:cs="Times New Roman"/>
    </w:rPr>
  </w:style>
  <w:style w:type="character" w:customStyle="1" w:styleId="ft13885">
    <w:name w:val="ft13885"/>
    <w:basedOn w:val="a3"/>
    <w:uiPriority w:val="99"/>
    <w:qFormat/>
    <w:rsid w:val="00121942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121942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121942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121942"/>
    <w:rPr>
      <w:rFonts w:cs="Times New Roman"/>
    </w:rPr>
  </w:style>
  <w:style w:type="character" w:customStyle="1" w:styleId="FontStyle41">
    <w:name w:val="Font Style41"/>
    <w:uiPriority w:val="99"/>
    <w:qFormat/>
    <w:rsid w:val="00121942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121942"/>
  </w:style>
  <w:style w:type="character" w:customStyle="1" w:styleId="Heading2Char1">
    <w:name w:val="Heading 2 Char1"/>
    <w:uiPriority w:val="99"/>
    <w:locked/>
    <w:rsid w:val="00121942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121942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121942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121942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121942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121942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121942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121942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121942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121942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121942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1219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121942"/>
  </w:style>
  <w:style w:type="paragraph" w:customStyle="1" w:styleId="justify2">
    <w:name w:val="justify2"/>
    <w:basedOn w:val="a2"/>
    <w:uiPriority w:val="99"/>
    <w:qFormat/>
    <w:rsid w:val="00121942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121942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121942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121942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121942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121942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121942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121942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121942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121942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121942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121942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121942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121942"/>
    <w:rPr>
      <w:color w:val="4682B4"/>
    </w:rPr>
  </w:style>
  <w:style w:type="character" w:customStyle="1" w:styleId="b1">
    <w:name w:val="b1"/>
    <w:uiPriority w:val="99"/>
    <w:qFormat/>
    <w:rsid w:val="00121942"/>
    <w:rPr>
      <w:b/>
    </w:rPr>
  </w:style>
  <w:style w:type="character" w:customStyle="1" w:styleId="FontStyle201">
    <w:name w:val="Font Style201"/>
    <w:uiPriority w:val="99"/>
    <w:qFormat/>
    <w:rsid w:val="00121942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121942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121942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121942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121942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121942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121942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121942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121942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121942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121942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121942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12194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12194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121942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121942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121942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121942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121942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121942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121942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121942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121942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121942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121942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121942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121942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121942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121942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121942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121942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121942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121942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121942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121942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121942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121942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121942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121942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121942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121942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121942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121942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121942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121942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121942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121942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121942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121942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121942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121942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121942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121942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121942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12194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121942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12194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121942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12194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121942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121942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121942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121942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121942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121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121942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121942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121942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121942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1219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1219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121942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121942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121942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121942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121942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121942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121942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121942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121942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121942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121942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121942"/>
    <w:rPr>
      <w:b/>
      <w:sz w:val="28"/>
    </w:rPr>
  </w:style>
  <w:style w:type="character" w:customStyle="1" w:styleId="720">
    <w:name w:val="Знак Знак72"/>
    <w:uiPriority w:val="99"/>
    <w:qFormat/>
    <w:rsid w:val="00121942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121942"/>
  </w:style>
  <w:style w:type="character" w:customStyle="1" w:styleId="Garamond">
    <w:name w:val="Основной текст + Garamond"/>
    <w:uiPriority w:val="99"/>
    <w:qFormat/>
    <w:rsid w:val="00121942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121942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121942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121942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121942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121942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121942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121942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121942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121942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121942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121942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121942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121942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121942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121942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121942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121942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121942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121942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121942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121942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121942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121942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121942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121942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121942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121942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121942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121942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121942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121942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121942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121942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121942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121942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12194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1219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12194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121942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121942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121942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121942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121942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121942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121942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121942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121942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121942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121942"/>
    <w:rPr>
      <w:lang w:val="en-US"/>
    </w:rPr>
  </w:style>
  <w:style w:type="paragraph" w:customStyle="1" w:styleId="94">
    <w:name w:val="Без интервала9"/>
    <w:link w:val="affffff1"/>
    <w:uiPriority w:val="99"/>
    <w:rsid w:val="00121942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121942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121942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1219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121942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121942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121942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121942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121942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121942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121942"/>
    <w:rPr>
      <w:sz w:val="24"/>
    </w:rPr>
  </w:style>
  <w:style w:type="character" w:customStyle="1" w:styleId="124">
    <w:name w:val="Знак1 Знак Знак24"/>
    <w:uiPriority w:val="99"/>
    <w:qFormat/>
    <w:locked/>
    <w:rsid w:val="00121942"/>
    <w:rPr>
      <w:sz w:val="24"/>
    </w:rPr>
  </w:style>
  <w:style w:type="character" w:customStyle="1" w:styleId="1230">
    <w:name w:val="Знак1 Знак Знак23"/>
    <w:uiPriority w:val="99"/>
    <w:qFormat/>
    <w:locked/>
    <w:rsid w:val="00121942"/>
    <w:rPr>
      <w:sz w:val="24"/>
    </w:rPr>
  </w:style>
  <w:style w:type="character" w:customStyle="1" w:styleId="216">
    <w:name w:val="Цитата 2 Знак1"/>
    <w:basedOn w:val="a3"/>
    <w:uiPriority w:val="99"/>
    <w:qFormat/>
    <w:rsid w:val="00121942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121942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121942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121942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121942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121942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121942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121942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121942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121942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121942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121942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121942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121942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121942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121942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121942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121942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121942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121942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121942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121942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121942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12194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121942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121942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121942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12194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121942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121942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121942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121942"/>
    <w:rPr>
      <w:rFonts w:cs="Times New Roman"/>
    </w:rPr>
  </w:style>
  <w:style w:type="character" w:customStyle="1" w:styleId="udar">
    <w:name w:val="udar"/>
    <w:basedOn w:val="a3"/>
    <w:uiPriority w:val="99"/>
    <w:qFormat/>
    <w:rsid w:val="00121942"/>
    <w:rPr>
      <w:rFonts w:cs="Times New Roman"/>
    </w:rPr>
  </w:style>
  <w:style w:type="character" w:customStyle="1" w:styleId="FontStyle139">
    <w:name w:val="Font Style139"/>
    <w:uiPriority w:val="99"/>
    <w:qFormat/>
    <w:rsid w:val="00121942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121942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121942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121942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121942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121942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121942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121942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121942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121942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121942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121942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121942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121942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121942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121942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121942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121942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121942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121942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121942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121942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121942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121942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121942"/>
    <w:rPr>
      <w:b/>
      <w:sz w:val="24"/>
    </w:rPr>
  </w:style>
  <w:style w:type="character" w:customStyle="1" w:styleId="8pt">
    <w:name w:val="Основной текст + 8 pt"/>
    <w:uiPriority w:val="99"/>
    <w:qFormat/>
    <w:rsid w:val="00121942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121942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121942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121942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121942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121942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121942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121942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121942"/>
    <w:rPr>
      <w:rFonts w:cs="Times New Roman"/>
    </w:rPr>
  </w:style>
  <w:style w:type="character" w:customStyle="1" w:styleId="FontStyle124">
    <w:name w:val="Font Style124"/>
    <w:uiPriority w:val="99"/>
    <w:qFormat/>
    <w:rsid w:val="00121942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121942"/>
    <w:rPr>
      <w:rFonts w:cs="Times New Roman"/>
    </w:rPr>
  </w:style>
  <w:style w:type="character" w:customStyle="1" w:styleId="msosubtleemphasis0">
    <w:name w:val="msosubtleemphasis"/>
    <w:uiPriority w:val="99"/>
    <w:qFormat/>
    <w:rsid w:val="00121942"/>
    <w:rPr>
      <w:i/>
      <w:color w:val="808080"/>
    </w:rPr>
  </w:style>
  <w:style w:type="character" w:customStyle="1" w:styleId="FontStyle120">
    <w:name w:val="Font Style120"/>
    <w:uiPriority w:val="99"/>
    <w:qFormat/>
    <w:rsid w:val="00121942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121942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121942"/>
    <w:rPr>
      <w:rFonts w:ascii="Tahoma" w:hAnsi="Tahoma"/>
      <w:sz w:val="16"/>
    </w:rPr>
  </w:style>
  <w:style w:type="character" w:customStyle="1" w:styleId="t9">
    <w:name w:val="t9"/>
    <w:uiPriority w:val="99"/>
    <w:qFormat/>
    <w:rsid w:val="00121942"/>
  </w:style>
  <w:style w:type="character" w:customStyle="1" w:styleId="t10">
    <w:name w:val="t10"/>
    <w:uiPriority w:val="99"/>
    <w:qFormat/>
    <w:rsid w:val="00121942"/>
  </w:style>
  <w:style w:type="character" w:customStyle="1" w:styleId="c2">
    <w:name w:val="c2"/>
    <w:uiPriority w:val="99"/>
    <w:qFormat/>
    <w:rsid w:val="00121942"/>
  </w:style>
  <w:style w:type="character" w:customStyle="1" w:styleId="c0">
    <w:name w:val="c0"/>
    <w:uiPriority w:val="99"/>
    <w:qFormat/>
    <w:rsid w:val="00121942"/>
  </w:style>
  <w:style w:type="character" w:customStyle="1" w:styleId="ft776">
    <w:name w:val="ft776"/>
    <w:uiPriority w:val="99"/>
    <w:qFormat/>
    <w:rsid w:val="00121942"/>
  </w:style>
  <w:style w:type="character" w:customStyle="1" w:styleId="highlight">
    <w:name w:val="highlight"/>
    <w:uiPriority w:val="99"/>
    <w:qFormat/>
    <w:rsid w:val="00121942"/>
  </w:style>
  <w:style w:type="character" w:customStyle="1" w:styleId="ft431">
    <w:name w:val="ft431"/>
    <w:uiPriority w:val="99"/>
    <w:qFormat/>
    <w:rsid w:val="00121942"/>
  </w:style>
  <w:style w:type="character" w:customStyle="1" w:styleId="ft793">
    <w:name w:val="ft793"/>
    <w:uiPriority w:val="99"/>
    <w:qFormat/>
    <w:rsid w:val="00121942"/>
  </w:style>
  <w:style w:type="character" w:customStyle="1" w:styleId="ft802">
    <w:name w:val="ft802"/>
    <w:uiPriority w:val="99"/>
    <w:qFormat/>
    <w:rsid w:val="00121942"/>
  </w:style>
  <w:style w:type="character" w:customStyle="1" w:styleId="ft890">
    <w:name w:val="ft890"/>
    <w:uiPriority w:val="99"/>
    <w:qFormat/>
    <w:rsid w:val="00121942"/>
  </w:style>
  <w:style w:type="character" w:customStyle="1" w:styleId="ft904">
    <w:name w:val="ft904"/>
    <w:uiPriority w:val="99"/>
    <w:qFormat/>
    <w:rsid w:val="00121942"/>
  </w:style>
  <w:style w:type="character" w:customStyle="1" w:styleId="ft914">
    <w:name w:val="ft914"/>
    <w:uiPriority w:val="99"/>
    <w:qFormat/>
    <w:rsid w:val="00121942"/>
  </w:style>
  <w:style w:type="character" w:customStyle="1" w:styleId="1fff">
    <w:name w:val="Текст Знак1"/>
    <w:uiPriority w:val="99"/>
    <w:qFormat/>
    <w:locked/>
    <w:rsid w:val="00121942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121942"/>
    <w:rPr>
      <w:rFonts w:cs="Times New Roman"/>
    </w:rPr>
  </w:style>
  <w:style w:type="character" w:customStyle="1" w:styleId="FontStyle214">
    <w:name w:val="Font Style214"/>
    <w:uiPriority w:val="99"/>
    <w:qFormat/>
    <w:rsid w:val="00121942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121942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121942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121942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121942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121942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121942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121942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121942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121942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121942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121942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121942"/>
    <w:rPr>
      <w:rFonts w:cs="Times New Roman"/>
    </w:rPr>
  </w:style>
  <w:style w:type="character" w:customStyle="1" w:styleId="s3">
    <w:name w:val="s3"/>
    <w:uiPriority w:val="99"/>
    <w:qFormat/>
    <w:rsid w:val="00121942"/>
  </w:style>
  <w:style w:type="character" w:customStyle="1" w:styleId="FontStyle46">
    <w:name w:val="Font Style46"/>
    <w:uiPriority w:val="99"/>
    <w:qFormat/>
    <w:rsid w:val="00121942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121942"/>
    <w:rPr>
      <w:rFonts w:cs="Times New Roman"/>
    </w:rPr>
  </w:style>
  <w:style w:type="character" w:customStyle="1" w:styleId="s1">
    <w:name w:val="s1"/>
    <w:uiPriority w:val="99"/>
    <w:qFormat/>
    <w:rsid w:val="00121942"/>
  </w:style>
  <w:style w:type="character" w:customStyle="1" w:styleId="WW8Num8z0">
    <w:name w:val="WW8Num8z0"/>
    <w:uiPriority w:val="99"/>
    <w:qFormat/>
    <w:rsid w:val="00121942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121942"/>
    <w:rPr>
      <w:rFonts w:cs="Times New Roman"/>
    </w:rPr>
  </w:style>
  <w:style w:type="character" w:customStyle="1" w:styleId="searchterm1">
    <w:name w:val="searchterm1"/>
    <w:uiPriority w:val="99"/>
    <w:qFormat/>
    <w:rsid w:val="00121942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121942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121942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121942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121942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121942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121942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121942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121942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121942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121942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121942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121942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121942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121942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121942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121942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121942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121942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121942"/>
  </w:style>
  <w:style w:type="character" w:customStyle="1" w:styleId="WW8Num1z0">
    <w:name w:val="WW8Num1z0"/>
    <w:uiPriority w:val="99"/>
    <w:qFormat/>
    <w:rsid w:val="00121942"/>
  </w:style>
  <w:style w:type="character" w:customStyle="1" w:styleId="WW8Num2z0">
    <w:name w:val="WW8Num2z0"/>
    <w:uiPriority w:val="99"/>
    <w:qFormat/>
    <w:rsid w:val="00121942"/>
  </w:style>
  <w:style w:type="character" w:customStyle="1" w:styleId="WW8Num3z0">
    <w:name w:val="WW8Num3z0"/>
    <w:uiPriority w:val="99"/>
    <w:qFormat/>
    <w:rsid w:val="00121942"/>
  </w:style>
  <w:style w:type="character" w:customStyle="1" w:styleId="WW8Num1z1">
    <w:name w:val="WW8Num1z1"/>
    <w:uiPriority w:val="99"/>
    <w:qFormat/>
    <w:rsid w:val="00121942"/>
  </w:style>
  <w:style w:type="character" w:customStyle="1" w:styleId="WW8Num1z2">
    <w:name w:val="WW8Num1z2"/>
    <w:uiPriority w:val="99"/>
    <w:qFormat/>
    <w:rsid w:val="00121942"/>
  </w:style>
  <w:style w:type="character" w:customStyle="1" w:styleId="WW8Num1z3">
    <w:name w:val="WW8Num1z3"/>
    <w:uiPriority w:val="99"/>
    <w:qFormat/>
    <w:rsid w:val="00121942"/>
  </w:style>
  <w:style w:type="character" w:customStyle="1" w:styleId="WW8Num1z4">
    <w:name w:val="WW8Num1z4"/>
    <w:uiPriority w:val="99"/>
    <w:qFormat/>
    <w:rsid w:val="00121942"/>
  </w:style>
  <w:style w:type="character" w:customStyle="1" w:styleId="WW8Num1z5">
    <w:name w:val="WW8Num1z5"/>
    <w:uiPriority w:val="99"/>
    <w:qFormat/>
    <w:rsid w:val="00121942"/>
  </w:style>
  <w:style w:type="character" w:customStyle="1" w:styleId="WW8Num1z6">
    <w:name w:val="WW8Num1z6"/>
    <w:uiPriority w:val="99"/>
    <w:qFormat/>
    <w:rsid w:val="00121942"/>
  </w:style>
  <w:style w:type="character" w:customStyle="1" w:styleId="WW8Num1z7">
    <w:name w:val="WW8Num1z7"/>
    <w:uiPriority w:val="99"/>
    <w:qFormat/>
    <w:rsid w:val="00121942"/>
  </w:style>
  <w:style w:type="character" w:customStyle="1" w:styleId="WW8Num1z8">
    <w:name w:val="WW8Num1z8"/>
    <w:uiPriority w:val="99"/>
    <w:qFormat/>
    <w:rsid w:val="00121942"/>
  </w:style>
  <w:style w:type="character" w:customStyle="1" w:styleId="1fff5">
    <w:name w:val="Основной шрифт абзаца1"/>
    <w:uiPriority w:val="99"/>
    <w:qFormat/>
    <w:rsid w:val="00121942"/>
  </w:style>
  <w:style w:type="character" w:styleId="afffffff0">
    <w:name w:val="Placeholder Text"/>
    <w:basedOn w:val="a3"/>
    <w:uiPriority w:val="99"/>
    <w:qFormat/>
    <w:rsid w:val="00121942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121942"/>
    <w:rPr>
      <w:vertAlign w:val="superscript"/>
    </w:rPr>
  </w:style>
  <w:style w:type="character" w:customStyle="1" w:styleId="-">
    <w:name w:val="опред-е"/>
    <w:uiPriority w:val="99"/>
    <w:qFormat/>
    <w:rsid w:val="00121942"/>
    <w:rPr>
      <w:b/>
    </w:rPr>
  </w:style>
  <w:style w:type="character" w:customStyle="1" w:styleId="FontStyle436">
    <w:name w:val="Font Style436"/>
    <w:uiPriority w:val="99"/>
    <w:qFormat/>
    <w:rsid w:val="00121942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121942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121942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121942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121942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121942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121942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121942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121942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121942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121942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121942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121942"/>
    <w:rPr>
      <w:sz w:val="24"/>
    </w:rPr>
  </w:style>
  <w:style w:type="character" w:customStyle="1" w:styleId="231">
    <w:name w:val="Знак Знак231"/>
    <w:uiPriority w:val="99"/>
    <w:qFormat/>
    <w:locked/>
    <w:rsid w:val="00121942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121942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121942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121942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121942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121942"/>
  </w:style>
  <w:style w:type="paragraph" w:customStyle="1" w:styleId="48">
    <w:name w:val="Без интервала4"/>
    <w:link w:val="1fff7"/>
    <w:uiPriority w:val="99"/>
    <w:qFormat/>
    <w:rsid w:val="00121942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121942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121942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12194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121942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121942"/>
    <w:rPr>
      <w:rFonts w:cs="Times New Roman"/>
    </w:rPr>
  </w:style>
  <w:style w:type="character" w:customStyle="1" w:styleId="epm">
    <w:name w:val="epm"/>
    <w:uiPriority w:val="99"/>
    <w:qFormat/>
    <w:rsid w:val="00121942"/>
  </w:style>
  <w:style w:type="character" w:customStyle="1" w:styleId="afffffff2">
    <w:name w:val="Стиль Зеленый"/>
    <w:uiPriority w:val="99"/>
    <w:qFormat/>
    <w:rsid w:val="00121942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121942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121942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121942"/>
    <w:rPr>
      <w:rFonts w:cs="Times New Roman"/>
    </w:rPr>
  </w:style>
  <w:style w:type="character" w:customStyle="1" w:styleId="s5">
    <w:name w:val="s5"/>
    <w:basedOn w:val="a3"/>
    <w:uiPriority w:val="99"/>
    <w:qFormat/>
    <w:rsid w:val="00121942"/>
    <w:rPr>
      <w:rFonts w:cs="Times New Roman"/>
    </w:rPr>
  </w:style>
  <w:style w:type="character" w:customStyle="1" w:styleId="sz12">
    <w:name w:val="sz12"/>
    <w:basedOn w:val="a3"/>
    <w:uiPriority w:val="99"/>
    <w:qFormat/>
    <w:rsid w:val="00121942"/>
    <w:rPr>
      <w:rFonts w:cs="Times New Roman"/>
    </w:rPr>
  </w:style>
  <w:style w:type="character" w:customStyle="1" w:styleId="s6">
    <w:name w:val="s6"/>
    <w:basedOn w:val="a3"/>
    <w:uiPriority w:val="99"/>
    <w:qFormat/>
    <w:rsid w:val="00121942"/>
    <w:rPr>
      <w:rFonts w:cs="Times New Roman"/>
    </w:rPr>
  </w:style>
  <w:style w:type="character" w:customStyle="1" w:styleId="FontStyle133">
    <w:name w:val="Font Style133"/>
    <w:uiPriority w:val="99"/>
    <w:qFormat/>
    <w:rsid w:val="00121942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121942"/>
  </w:style>
  <w:style w:type="character" w:customStyle="1" w:styleId="11f1">
    <w:name w:val="Знак1 Знак Знак1"/>
    <w:uiPriority w:val="99"/>
    <w:qFormat/>
    <w:locked/>
    <w:rsid w:val="00121942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121942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121942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121942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121942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121942"/>
    <w:rPr>
      <w:sz w:val="24"/>
    </w:rPr>
  </w:style>
  <w:style w:type="character" w:customStyle="1" w:styleId="511">
    <w:name w:val="Знак Знак51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121942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121942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121942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121942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121942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121942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12194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121942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121942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121942"/>
  </w:style>
  <w:style w:type="character" w:customStyle="1" w:styleId="lbldata1">
    <w:name w:val="lbldata1"/>
    <w:uiPriority w:val="99"/>
    <w:qFormat/>
    <w:rsid w:val="00121942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121942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121942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121942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121942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121942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121942"/>
    <w:rPr>
      <w:rFonts w:cs="Times New Roman"/>
    </w:rPr>
  </w:style>
  <w:style w:type="paragraph" w:customStyle="1" w:styleId="c3">
    <w:name w:val="c3"/>
    <w:basedOn w:val="a2"/>
    <w:uiPriority w:val="99"/>
    <w:qFormat/>
    <w:rsid w:val="00121942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121942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121942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121942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121942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121942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121942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121942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121942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121942"/>
    <w:rPr>
      <w:rFonts w:cs="Times New Roman"/>
    </w:rPr>
  </w:style>
  <w:style w:type="character" w:customStyle="1" w:styleId="afffffff4">
    <w:name w:val="полужирный"/>
    <w:uiPriority w:val="99"/>
    <w:qFormat/>
    <w:rsid w:val="00121942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121942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121942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12194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121942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121942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1219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121942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121942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121942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121942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121942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121942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121942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121942"/>
    <w:rPr>
      <w:sz w:val="16"/>
    </w:rPr>
  </w:style>
  <w:style w:type="character" w:customStyle="1" w:styleId="500">
    <w:name w:val="Знак Знак50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121942"/>
    <w:rPr>
      <w:rFonts w:cs="Times New Roman"/>
    </w:rPr>
  </w:style>
  <w:style w:type="character" w:customStyle="1" w:styleId="520">
    <w:name w:val="Знак Знак52"/>
    <w:uiPriority w:val="99"/>
    <w:qFormat/>
    <w:rsid w:val="00121942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1219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121942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121942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121942"/>
  </w:style>
  <w:style w:type="character" w:customStyle="1" w:styleId="fliesstext">
    <w:name w:val="fliesstext"/>
    <w:uiPriority w:val="99"/>
    <w:qFormat/>
    <w:rsid w:val="00121942"/>
  </w:style>
  <w:style w:type="character" w:customStyle="1" w:styleId="skypec2ctextspan">
    <w:name w:val="skype_c2c_text_span"/>
    <w:uiPriority w:val="99"/>
    <w:qFormat/>
    <w:rsid w:val="00121942"/>
  </w:style>
  <w:style w:type="paragraph" w:customStyle="1" w:styleId="1fffd">
    <w:name w:val="ЗАГОЛОВОК 1"/>
    <w:link w:val="1fffe"/>
    <w:uiPriority w:val="99"/>
    <w:qFormat/>
    <w:rsid w:val="00121942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121942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121942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121942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121942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121942"/>
    <w:rPr>
      <w:sz w:val="24"/>
    </w:rPr>
  </w:style>
  <w:style w:type="character" w:customStyle="1" w:styleId="s15122">
    <w:name w:val="s15122"/>
    <w:basedOn w:val="a3"/>
    <w:uiPriority w:val="99"/>
    <w:qFormat/>
    <w:rsid w:val="00121942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121942"/>
    <w:rPr>
      <w:rFonts w:cs="Times New Roman"/>
    </w:rPr>
  </w:style>
  <w:style w:type="character" w:customStyle="1" w:styleId="CommentTextChar1">
    <w:name w:val="Comment Text Char1"/>
    <w:uiPriority w:val="99"/>
    <w:qFormat/>
    <w:rsid w:val="00121942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121942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121942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121942"/>
    <w:rPr>
      <w:sz w:val="24"/>
    </w:rPr>
  </w:style>
  <w:style w:type="character" w:customStyle="1" w:styleId="1ffff">
    <w:name w:val="Основной текст Знак Знак Знак1"/>
    <w:uiPriority w:val="99"/>
    <w:rsid w:val="00121942"/>
    <w:rPr>
      <w:sz w:val="24"/>
    </w:rPr>
  </w:style>
  <w:style w:type="character" w:customStyle="1" w:styleId="56">
    <w:name w:val="Знак Знак5"/>
    <w:uiPriority w:val="99"/>
    <w:qFormat/>
    <w:locked/>
    <w:rsid w:val="00121942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121942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121942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121942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121942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121942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121942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121942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121942"/>
    <w:rPr>
      <w:color w:val="auto"/>
    </w:rPr>
  </w:style>
  <w:style w:type="paragraph" w:customStyle="1" w:styleId="bodytext2">
    <w:name w:val="bodytext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121942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12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121942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121942"/>
    <w:rPr>
      <w:rFonts w:cs="Times New Roman"/>
    </w:rPr>
  </w:style>
  <w:style w:type="paragraph" w:customStyle="1" w:styleId="text">
    <w:name w:val="tex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121942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121942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121942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121942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121942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121942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121942"/>
    <w:rPr>
      <w:rFonts w:cs="Times New Roman"/>
    </w:rPr>
  </w:style>
  <w:style w:type="paragraph" w:customStyle="1" w:styleId="p">
    <w:name w:val="p"/>
    <w:basedOn w:val="a2"/>
    <w:uiPriority w:val="99"/>
    <w:qFormat/>
    <w:rsid w:val="00121942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121942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121942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121942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121942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121942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121942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121942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121942"/>
    <w:rPr>
      <w:lang w:eastAsia="ru-RU"/>
    </w:rPr>
  </w:style>
  <w:style w:type="character" w:customStyle="1" w:styleId="612">
    <w:name w:val="Знак Знак61"/>
    <w:uiPriority w:val="99"/>
    <w:qFormat/>
    <w:rsid w:val="00121942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121942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121942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121942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121942"/>
    <w:rPr>
      <w:sz w:val="24"/>
    </w:rPr>
  </w:style>
  <w:style w:type="character" w:customStyle="1" w:styleId="BodyTextIndentChar1">
    <w:name w:val="Body Text Indent Char1"/>
    <w:uiPriority w:val="99"/>
    <w:qFormat/>
    <w:rsid w:val="00121942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121942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121942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121942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121942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121942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121942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121942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121942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121942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121942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121942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121942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121942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121942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121942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121942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121942"/>
    <w:rPr>
      <w:i/>
      <w:color w:val="808080"/>
    </w:rPr>
  </w:style>
  <w:style w:type="paragraph" w:customStyle="1" w:styleId="p35">
    <w:name w:val="p35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121942"/>
    <w:rPr>
      <w:rFonts w:cs="Times New Roman"/>
    </w:rPr>
  </w:style>
  <w:style w:type="character" w:customStyle="1" w:styleId="FontStyle820">
    <w:name w:val="Font Style820"/>
    <w:uiPriority w:val="99"/>
    <w:qFormat/>
    <w:rsid w:val="00121942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121942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121942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121942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121942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121942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121942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121942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121942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121942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121942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121942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121942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121942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121942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121942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121942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121942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121942"/>
    <w:rPr>
      <w:rFonts w:cs="Times New Roman"/>
    </w:rPr>
  </w:style>
  <w:style w:type="character" w:customStyle="1" w:styleId="s2">
    <w:name w:val="s2"/>
    <w:basedOn w:val="a3"/>
    <w:uiPriority w:val="99"/>
    <w:qFormat/>
    <w:rsid w:val="00121942"/>
    <w:rPr>
      <w:rFonts w:cs="Times New Roman"/>
    </w:rPr>
  </w:style>
  <w:style w:type="paragraph" w:customStyle="1" w:styleId="p2">
    <w:name w:val="p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121942"/>
    <w:rPr>
      <w:rFonts w:ascii="Wingdings" w:hAnsi="Wingdings"/>
    </w:rPr>
  </w:style>
  <w:style w:type="character" w:customStyle="1" w:styleId="WW8Num4z0">
    <w:name w:val="WW8Num4z0"/>
    <w:uiPriority w:val="99"/>
    <w:qFormat/>
    <w:rsid w:val="00121942"/>
    <w:rPr>
      <w:color w:val="auto"/>
    </w:rPr>
  </w:style>
  <w:style w:type="character" w:customStyle="1" w:styleId="WW8Num5z0">
    <w:name w:val="WW8Num5z0"/>
    <w:uiPriority w:val="99"/>
    <w:qFormat/>
    <w:rsid w:val="00121942"/>
    <w:rPr>
      <w:b/>
      <w:sz w:val="20"/>
    </w:rPr>
  </w:style>
  <w:style w:type="character" w:customStyle="1" w:styleId="WW8Num6z0">
    <w:name w:val="WW8Num6z0"/>
    <w:uiPriority w:val="99"/>
    <w:qFormat/>
    <w:rsid w:val="00121942"/>
    <w:rPr>
      <w:sz w:val="20"/>
    </w:rPr>
  </w:style>
  <w:style w:type="character" w:customStyle="1" w:styleId="WW8Num7z0">
    <w:name w:val="WW8Num7z0"/>
    <w:uiPriority w:val="99"/>
    <w:qFormat/>
    <w:rsid w:val="00121942"/>
    <w:rPr>
      <w:b/>
      <w:sz w:val="20"/>
    </w:rPr>
  </w:style>
  <w:style w:type="character" w:customStyle="1" w:styleId="WW8Num9z0">
    <w:name w:val="WW8Num9z0"/>
    <w:uiPriority w:val="99"/>
    <w:qFormat/>
    <w:rsid w:val="00121942"/>
    <w:rPr>
      <w:sz w:val="20"/>
    </w:rPr>
  </w:style>
  <w:style w:type="character" w:customStyle="1" w:styleId="WW8Num9z1">
    <w:name w:val="WW8Num9z1"/>
    <w:uiPriority w:val="99"/>
    <w:qFormat/>
    <w:rsid w:val="00121942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121942"/>
  </w:style>
  <w:style w:type="character" w:customStyle="1" w:styleId="WW8Num9z3">
    <w:name w:val="WW8Num9z3"/>
    <w:uiPriority w:val="99"/>
    <w:qFormat/>
    <w:rsid w:val="00121942"/>
  </w:style>
  <w:style w:type="character" w:customStyle="1" w:styleId="WW8Num9z4">
    <w:name w:val="WW8Num9z4"/>
    <w:uiPriority w:val="99"/>
    <w:qFormat/>
    <w:rsid w:val="00121942"/>
  </w:style>
  <w:style w:type="character" w:customStyle="1" w:styleId="WW8Num9z5">
    <w:name w:val="WW8Num9z5"/>
    <w:uiPriority w:val="99"/>
    <w:qFormat/>
    <w:rsid w:val="00121942"/>
  </w:style>
  <w:style w:type="character" w:customStyle="1" w:styleId="WW8Num9z6">
    <w:name w:val="WW8Num9z6"/>
    <w:uiPriority w:val="99"/>
    <w:qFormat/>
    <w:rsid w:val="00121942"/>
  </w:style>
  <w:style w:type="character" w:customStyle="1" w:styleId="WW8Num9z7">
    <w:name w:val="WW8Num9z7"/>
    <w:uiPriority w:val="99"/>
    <w:qFormat/>
    <w:rsid w:val="00121942"/>
  </w:style>
  <w:style w:type="character" w:customStyle="1" w:styleId="WW8Num9z8">
    <w:name w:val="WW8Num9z8"/>
    <w:uiPriority w:val="99"/>
    <w:qFormat/>
    <w:rsid w:val="00121942"/>
  </w:style>
  <w:style w:type="character" w:customStyle="1" w:styleId="WW8Num10z0">
    <w:name w:val="WW8Num10z0"/>
    <w:uiPriority w:val="99"/>
    <w:qFormat/>
    <w:rsid w:val="00121942"/>
    <w:rPr>
      <w:sz w:val="20"/>
    </w:rPr>
  </w:style>
  <w:style w:type="character" w:customStyle="1" w:styleId="WW8Num11z0">
    <w:name w:val="WW8Num11z0"/>
    <w:uiPriority w:val="99"/>
    <w:qFormat/>
    <w:rsid w:val="00121942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121942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121942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121942"/>
    <w:rPr>
      <w:sz w:val="20"/>
    </w:rPr>
  </w:style>
  <w:style w:type="character" w:customStyle="1" w:styleId="WW8Num15z0">
    <w:name w:val="WW8Num15z0"/>
    <w:uiPriority w:val="99"/>
    <w:qFormat/>
    <w:rsid w:val="00121942"/>
    <w:rPr>
      <w:sz w:val="20"/>
    </w:rPr>
  </w:style>
  <w:style w:type="character" w:customStyle="1" w:styleId="WW8Num17z0">
    <w:name w:val="WW8Num17z0"/>
    <w:uiPriority w:val="99"/>
    <w:qFormat/>
    <w:rsid w:val="00121942"/>
    <w:rPr>
      <w:rFonts w:ascii="Wingdings" w:hAnsi="Wingdings"/>
    </w:rPr>
  </w:style>
  <w:style w:type="character" w:customStyle="1" w:styleId="WW8Num18z0">
    <w:name w:val="WW8Num18z0"/>
    <w:uiPriority w:val="99"/>
    <w:qFormat/>
    <w:rsid w:val="00121942"/>
  </w:style>
  <w:style w:type="character" w:customStyle="1" w:styleId="WW8Num18z1">
    <w:name w:val="WW8Num18z1"/>
    <w:uiPriority w:val="99"/>
    <w:qFormat/>
    <w:rsid w:val="00121942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121942"/>
  </w:style>
  <w:style w:type="character" w:customStyle="1" w:styleId="WW8Num18z3">
    <w:name w:val="WW8Num18z3"/>
    <w:uiPriority w:val="99"/>
    <w:qFormat/>
    <w:rsid w:val="00121942"/>
  </w:style>
  <w:style w:type="character" w:customStyle="1" w:styleId="WW8Num18z4">
    <w:name w:val="WW8Num18z4"/>
    <w:uiPriority w:val="99"/>
    <w:qFormat/>
    <w:rsid w:val="00121942"/>
  </w:style>
  <w:style w:type="character" w:customStyle="1" w:styleId="WW8Num18z5">
    <w:name w:val="WW8Num18z5"/>
    <w:uiPriority w:val="99"/>
    <w:qFormat/>
    <w:rsid w:val="00121942"/>
  </w:style>
  <w:style w:type="character" w:customStyle="1" w:styleId="WW8Num18z6">
    <w:name w:val="WW8Num18z6"/>
    <w:uiPriority w:val="99"/>
    <w:qFormat/>
    <w:rsid w:val="00121942"/>
  </w:style>
  <w:style w:type="character" w:customStyle="1" w:styleId="WW8Num18z7">
    <w:name w:val="WW8Num18z7"/>
    <w:uiPriority w:val="99"/>
    <w:qFormat/>
    <w:rsid w:val="00121942"/>
  </w:style>
  <w:style w:type="character" w:customStyle="1" w:styleId="WW8Num18z8">
    <w:name w:val="WW8Num18z8"/>
    <w:uiPriority w:val="99"/>
    <w:qFormat/>
    <w:rsid w:val="00121942"/>
  </w:style>
  <w:style w:type="character" w:customStyle="1" w:styleId="WW8Num19z0">
    <w:name w:val="WW8Num19z0"/>
    <w:uiPriority w:val="99"/>
    <w:qFormat/>
    <w:rsid w:val="00121942"/>
  </w:style>
  <w:style w:type="character" w:customStyle="1" w:styleId="WW8Num19z1">
    <w:name w:val="WW8Num19z1"/>
    <w:uiPriority w:val="99"/>
    <w:qFormat/>
    <w:rsid w:val="00121942"/>
  </w:style>
  <w:style w:type="character" w:customStyle="1" w:styleId="WW8Num19z2">
    <w:name w:val="WW8Num19z2"/>
    <w:uiPriority w:val="99"/>
    <w:qFormat/>
    <w:rsid w:val="00121942"/>
  </w:style>
  <w:style w:type="character" w:customStyle="1" w:styleId="WW8Num19z3">
    <w:name w:val="WW8Num19z3"/>
    <w:uiPriority w:val="99"/>
    <w:qFormat/>
    <w:rsid w:val="00121942"/>
  </w:style>
  <w:style w:type="character" w:customStyle="1" w:styleId="WW8Num19z4">
    <w:name w:val="WW8Num19z4"/>
    <w:uiPriority w:val="99"/>
    <w:qFormat/>
    <w:rsid w:val="00121942"/>
  </w:style>
  <w:style w:type="character" w:customStyle="1" w:styleId="WW8Num19z5">
    <w:name w:val="WW8Num19z5"/>
    <w:uiPriority w:val="99"/>
    <w:qFormat/>
    <w:rsid w:val="00121942"/>
  </w:style>
  <w:style w:type="character" w:customStyle="1" w:styleId="WW8Num19z6">
    <w:name w:val="WW8Num19z6"/>
    <w:uiPriority w:val="99"/>
    <w:qFormat/>
    <w:rsid w:val="00121942"/>
  </w:style>
  <w:style w:type="character" w:customStyle="1" w:styleId="WW8Num19z7">
    <w:name w:val="WW8Num19z7"/>
    <w:uiPriority w:val="99"/>
    <w:qFormat/>
    <w:rsid w:val="00121942"/>
  </w:style>
  <w:style w:type="character" w:customStyle="1" w:styleId="WW8Num19z8">
    <w:name w:val="WW8Num19z8"/>
    <w:uiPriority w:val="99"/>
    <w:qFormat/>
    <w:rsid w:val="00121942"/>
  </w:style>
  <w:style w:type="character" w:customStyle="1" w:styleId="WW8Num4z1">
    <w:name w:val="WW8Num4z1"/>
    <w:uiPriority w:val="99"/>
    <w:qFormat/>
    <w:rsid w:val="00121942"/>
  </w:style>
  <w:style w:type="character" w:customStyle="1" w:styleId="WW8Num4z2">
    <w:name w:val="WW8Num4z2"/>
    <w:uiPriority w:val="99"/>
    <w:qFormat/>
    <w:rsid w:val="00121942"/>
  </w:style>
  <w:style w:type="character" w:customStyle="1" w:styleId="WW8Num4z3">
    <w:name w:val="WW8Num4z3"/>
    <w:uiPriority w:val="99"/>
    <w:qFormat/>
    <w:rsid w:val="00121942"/>
  </w:style>
  <w:style w:type="character" w:customStyle="1" w:styleId="WW8Num4z4">
    <w:name w:val="WW8Num4z4"/>
    <w:uiPriority w:val="99"/>
    <w:qFormat/>
    <w:rsid w:val="00121942"/>
  </w:style>
  <w:style w:type="character" w:customStyle="1" w:styleId="WW8Num4z5">
    <w:name w:val="WW8Num4z5"/>
    <w:uiPriority w:val="99"/>
    <w:qFormat/>
    <w:rsid w:val="00121942"/>
  </w:style>
  <w:style w:type="character" w:customStyle="1" w:styleId="WW8Num4z6">
    <w:name w:val="WW8Num4z6"/>
    <w:uiPriority w:val="99"/>
    <w:qFormat/>
    <w:rsid w:val="00121942"/>
  </w:style>
  <w:style w:type="character" w:customStyle="1" w:styleId="WW8Num4z7">
    <w:name w:val="WW8Num4z7"/>
    <w:uiPriority w:val="99"/>
    <w:qFormat/>
    <w:rsid w:val="00121942"/>
  </w:style>
  <w:style w:type="character" w:customStyle="1" w:styleId="WW8Num4z8">
    <w:name w:val="WW8Num4z8"/>
    <w:uiPriority w:val="99"/>
    <w:qFormat/>
    <w:rsid w:val="00121942"/>
  </w:style>
  <w:style w:type="character" w:customStyle="1" w:styleId="WW8Num5z1">
    <w:name w:val="WW8Num5z1"/>
    <w:uiPriority w:val="99"/>
    <w:qFormat/>
    <w:rsid w:val="00121942"/>
  </w:style>
  <w:style w:type="character" w:customStyle="1" w:styleId="WW8Num5z2">
    <w:name w:val="WW8Num5z2"/>
    <w:uiPriority w:val="99"/>
    <w:qFormat/>
    <w:rsid w:val="00121942"/>
  </w:style>
  <w:style w:type="character" w:customStyle="1" w:styleId="WW8Num5z3">
    <w:name w:val="WW8Num5z3"/>
    <w:uiPriority w:val="99"/>
    <w:qFormat/>
    <w:rsid w:val="00121942"/>
  </w:style>
  <w:style w:type="character" w:customStyle="1" w:styleId="WW8Num5z4">
    <w:name w:val="WW8Num5z4"/>
    <w:uiPriority w:val="99"/>
    <w:qFormat/>
    <w:rsid w:val="00121942"/>
  </w:style>
  <w:style w:type="character" w:customStyle="1" w:styleId="WW8Num5z5">
    <w:name w:val="WW8Num5z5"/>
    <w:uiPriority w:val="99"/>
    <w:qFormat/>
    <w:rsid w:val="00121942"/>
  </w:style>
  <w:style w:type="character" w:customStyle="1" w:styleId="WW8Num5z6">
    <w:name w:val="WW8Num5z6"/>
    <w:uiPriority w:val="99"/>
    <w:qFormat/>
    <w:rsid w:val="00121942"/>
  </w:style>
  <w:style w:type="character" w:customStyle="1" w:styleId="WW8Num5z7">
    <w:name w:val="WW8Num5z7"/>
    <w:uiPriority w:val="99"/>
    <w:qFormat/>
    <w:rsid w:val="00121942"/>
  </w:style>
  <w:style w:type="character" w:customStyle="1" w:styleId="WW8Num5z8">
    <w:name w:val="WW8Num5z8"/>
    <w:uiPriority w:val="99"/>
    <w:qFormat/>
    <w:rsid w:val="00121942"/>
  </w:style>
  <w:style w:type="character" w:customStyle="1" w:styleId="WW8Num6z1">
    <w:name w:val="WW8Num6z1"/>
    <w:uiPriority w:val="99"/>
    <w:qFormat/>
    <w:rsid w:val="00121942"/>
  </w:style>
  <w:style w:type="character" w:customStyle="1" w:styleId="WW8Num6z2">
    <w:name w:val="WW8Num6z2"/>
    <w:uiPriority w:val="99"/>
    <w:qFormat/>
    <w:rsid w:val="00121942"/>
  </w:style>
  <w:style w:type="character" w:customStyle="1" w:styleId="WW8Num6z3">
    <w:name w:val="WW8Num6z3"/>
    <w:uiPriority w:val="99"/>
    <w:qFormat/>
    <w:rsid w:val="00121942"/>
  </w:style>
  <w:style w:type="character" w:customStyle="1" w:styleId="WW8Num6z4">
    <w:name w:val="WW8Num6z4"/>
    <w:uiPriority w:val="99"/>
    <w:qFormat/>
    <w:rsid w:val="00121942"/>
  </w:style>
  <w:style w:type="character" w:customStyle="1" w:styleId="WW8Num6z5">
    <w:name w:val="WW8Num6z5"/>
    <w:uiPriority w:val="99"/>
    <w:qFormat/>
    <w:rsid w:val="00121942"/>
  </w:style>
  <w:style w:type="character" w:customStyle="1" w:styleId="WW8Num6z6">
    <w:name w:val="WW8Num6z6"/>
    <w:uiPriority w:val="99"/>
    <w:qFormat/>
    <w:rsid w:val="00121942"/>
  </w:style>
  <w:style w:type="character" w:customStyle="1" w:styleId="WW8Num6z7">
    <w:name w:val="WW8Num6z7"/>
    <w:uiPriority w:val="99"/>
    <w:qFormat/>
    <w:rsid w:val="00121942"/>
  </w:style>
  <w:style w:type="character" w:customStyle="1" w:styleId="WW8Num6z8">
    <w:name w:val="WW8Num6z8"/>
    <w:uiPriority w:val="99"/>
    <w:qFormat/>
    <w:rsid w:val="00121942"/>
  </w:style>
  <w:style w:type="character" w:customStyle="1" w:styleId="WW8Num7z1">
    <w:name w:val="WW8Num7z1"/>
    <w:uiPriority w:val="99"/>
    <w:qFormat/>
    <w:rsid w:val="00121942"/>
  </w:style>
  <w:style w:type="character" w:customStyle="1" w:styleId="WW8Num7z2">
    <w:name w:val="WW8Num7z2"/>
    <w:uiPriority w:val="99"/>
    <w:qFormat/>
    <w:rsid w:val="00121942"/>
  </w:style>
  <w:style w:type="character" w:customStyle="1" w:styleId="WW8Num7z3">
    <w:name w:val="WW8Num7z3"/>
    <w:uiPriority w:val="99"/>
    <w:qFormat/>
    <w:rsid w:val="00121942"/>
  </w:style>
  <w:style w:type="character" w:customStyle="1" w:styleId="WW8Num7z4">
    <w:name w:val="WW8Num7z4"/>
    <w:uiPriority w:val="99"/>
    <w:qFormat/>
    <w:rsid w:val="00121942"/>
  </w:style>
  <w:style w:type="character" w:customStyle="1" w:styleId="WW8Num7z5">
    <w:name w:val="WW8Num7z5"/>
    <w:uiPriority w:val="99"/>
    <w:qFormat/>
    <w:rsid w:val="00121942"/>
  </w:style>
  <w:style w:type="character" w:customStyle="1" w:styleId="WW8Num7z6">
    <w:name w:val="WW8Num7z6"/>
    <w:uiPriority w:val="99"/>
    <w:qFormat/>
    <w:rsid w:val="00121942"/>
  </w:style>
  <w:style w:type="character" w:customStyle="1" w:styleId="WW8Num7z7">
    <w:name w:val="WW8Num7z7"/>
    <w:uiPriority w:val="99"/>
    <w:qFormat/>
    <w:rsid w:val="00121942"/>
  </w:style>
  <w:style w:type="character" w:customStyle="1" w:styleId="WW8Num7z8">
    <w:name w:val="WW8Num7z8"/>
    <w:uiPriority w:val="99"/>
    <w:qFormat/>
    <w:rsid w:val="00121942"/>
  </w:style>
  <w:style w:type="character" w:customStyle="1" w:styleId="WW8Num8z1">
    <w:name w:val="WW8Num8z1"/>
    <w:uiPriority w:val="99"/>
    <w:qFormat/>
    <w:rsid w:val="00121942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121942"/>
  </w:style>
  <w:style w:type="character" w:customStyle="1" w:styleId="WW8Num8z3">
    <w:name w:val="WW8Num8z3"/>
    <w:uiPriority w:val="99"/>
    <w:qFormat/>
    <w:rsid w:val="00121942"/>
  </w:style>
  <w:style w:type="character" w:customStyle="1" w:styleId="WW8Num8z4">
    <w:name w:val="WW8Num8z4"/>
    <w:uiPriority w:val="99"/>
    <w:qFormat/>
    <w:rsid w:val="00121942"/>
  </w:style>
  <w:style w:type="character" w:customStyle="1" w:styleId="WW8Num8z5">
    <w:name w:val="WW8Num8z5"/>
    <w:uiPriority w:val="99"/>
    <w:qFormat/>
    <w:rsid w:val="00121942"/>
  </w:style>
  <w:style w:type="character" w:customStyle="1" w:styleId="WW8Num8z6">
    <w:name w:val="WW8Num8z6"/>
    <w:uiPriority w:val="99"/>
    <w:qFormat/>
    <w:rsid w:val="00121942"/>
  </w:style>
  <w:style w:type="character" w:customStyle="1" w:styleId="WW8Num8z7">
    <w:name w:val="WW8Num8z7"/>
    <w:uiPriority w:val="99"/>
    <w:qFormat/>
    <w:rsid w:val="00121942"/>
  </w:style>
  <w:style w:type="character" w:customStyle="1" w:styleId="WW8Num8z8">
    <w:name w:val="WW8Num8z8"/>
    <w:uiPriority w:val="99"/>
    <w:qFormat/>
    <w:rsid w:val="00121942"/>
  </w:style>
  <w:style w:type="character" w:customStyle="1" w:styleId="WW8Num10z1">
    <w:name w:val="WW8Num10z1"/>
    <w:uiPriority w:val="99"/>
    <w:qFormat/>
    <w:rsid w:val="00121942"/>
  </w:style>
  <w:style w:type="character" w:customStyle="1" w:styleId="WW8Num10z2">
    <w:name w:val="WW8Num10z2"/>
    <w:uiPriority w:val="99"/>
    <w:qFormat/>
    <w:rsid w:val="00121942"/>
  </w:style>
  <w:style w:type="character" w:customStyle="1" w:styleId="WW8Num10z3">
    <w:name w:val="WW8Num10z3"/>
    <w:uiPriority w:val="99"/>
    <w:qFormat/>
    <w:rsid w:val="00121942"/>
  </w:style>
  <w:style w:type="character" w:customStyle="1" w:styleId="WW8Num10z4">
    <w:name w:val="WW8Num10z4"/>
    <w:uiPriority w:val="99"/>
    <w:qFormat/>
    <w:rsid w:val="00121942"/>
  </w:style>
  <w:style w:type="character" w:customStyle="1" w:styleId="WW8Num10z5">
    <w:name w:val="WW8Num10z5"/>
    <w:uiPriority w:val="99"/>
    <w:qFormat/>
    <w:rsid w:val="00121942"/>
  </w:style>
  <w:style w:type="character" w:customStyle="1" w:styleId="WW8Num10z6">
    <w:name w:val="WW8Num10z6"/>
    <w:uiPriority w:val="99"/>
    <w:qFormat/>
    <w:rsid w:val="00121942"/>
  </w:style>
  <w:style w:type="character" w:customStyle="1" w:styleId="WW8Num10z7">
    <w:name w:val="WW8Num10z7"/>
    <w:uiPriority w:val="99"/>
    <w:qFormat/>
    <w:rsid w:val="00121942"/>
  </w:style>
  <w:style w:type="character" w:customStyle="1" w:styleId="WW8Num10z8">
    <w:name w:val="WW8Num10z8"/>
    <w:uiPriority w:val="99"/>
    <w:qFormat/>
    <w:rsid w:val="00121942"/>
  </w:style>
  <w:style w:type="character" w:customStyle="1" w:styleId="WW8Num11z1">
    <w:name w:val="WW8Num11z1"/>
    <w:uiPriority w:val="99"/>
    <w:qFormat/>
    <w:rsid w:val="00121942"/>
    <w:rPr>
      <w:sz w:val="20"/>
    </w:rPr>
  </w:style>
  <w:style w:type="character" w:customStyle="1" w:styleId="WW8Num11z2">
    <w:name w:val="WW8Num11z2"/>
    <w:uiPriority w:val="99"/>
    <w:qFormat/>
    <w:rsid w:val="00121942"/>
  </w:style>
  <w:style w:type="character" w:customStyle="1" w:styleId="WW8Num11z3">
    <w:name w:val="WW8Num11z3"/>
    <w:uiPriority w:val="99"/>
    <w:qFormat/>
    <w:rsid w:val="00121942"/>
  </w:style>
  <w:style w:type="character" w:customStyle="1" w:styleId="WW8Num11z4">
    <w:name w:val="WW8Num11z4"/>
    <w:uiPriority w:val="99"/>
    <w:qFormat/>
    <w:rsid w:val="00121942"/>
  </w:style>
  <w:style w:type="character" w:customStyle="1" w:styleId="WW8Num11z5">
    <w:name w:val="WW8Num11z5"/>
    <w:uiPriority w:val="99"/>
    <w:qFormat/>
    <w:rsid w:val="00121942"/>
  </w:style>
  <w:style w:type="character" w:customStyle="1" w:styleId="WW8Num11z6">
    <w:name w:val="WW8Num11z6"/>
    <w:uiPriority w:val="99"/>
    <w:qFormat/>
    <w:rsid w:val="00121942"/>
  </w:style>
  <w:style w:type="character" w:customStyle="1" w:styleId="WW8Num11z7">
    <w:name w:val="WW8Num11z7"/>
    <w:uiPriority w:val="99"/>
    <w:qFormat/>
    <w:rsid w:val="00121942"/>
  </w:style>
  <w:style w:type="character" w:customStyle="1" w:styleId="WW8Num11z8">
    <w:name w:val="WW8Num11z8"/>
    <w:uiPriority w:val="99"/>
    <w:qFormat/>
    <w:rsid w:val="00121942"/>
  </w:style>
  <w:style w:type="character" w:customStyle="1" w:styleId="WW8Num12z2">
    <w:name w:val="WW8Num12z2"/>
    <w:uiPriority w:val="99"/>
    <w:qFormat/>
    <w:rsid w:val="00121942"/>
    <w:rPr>
      <w:rFonts w:ascii="Wingdings" w:hAnsi="Wingdings"/>
    </w:rPr>
  </w:style>
  <w:style w:type="character" w:customStyle="1" w:styleId="WW8Num12z3">
    <w:name w:val="WW8Num12z3"/>
    <w:uiPriority w:val="99"/>
    <w:qFormat/>
    <w:rsid w:val="00121942"/>
    <w:rPr>
      <w:rFonts w:ascii="Symbol" w:hAnsi="Symbol"/>
    </w:rPr>
  </w:style>
  <w:style w:type="character" w:customStyle="1" w:styleId="WW8Num12z4">
    <w:name w:val="WW8Num12z4"/>
    <w:uiPriority w:val="99"/>
    <w:qFormat/>
    <w:rsid w:val="00121942"/>
    <w:rPr>
      <w:rFonts w:ascii="Courier New" w:hAnsi="Courier New"/>
    </w:rPr>
  </w:style>
  <w:style w:type="character" w:customStyle="1" w:styleId="WW8Num13z1">
    <w:name w:val="WW8Num13z1"/>
    <w:uiPriority w:val="99"/>
    <w:qFormat/>
    <w:rsid w:val="00121942"/>
  </w:style>
  <w:style w:type="character" w:customStyle="1" w:styleId="WW8Num13z2">
    <w:name w:val="WW8Num13z2"/>
    <w:uiPriority w:val="99"/>
    <w:qFormat/>
    <w:rsid w:val="00121942"/>
  </w:style>
  <w:style w:type="character" w:customStyle="1" w:styleId="WW8Num13z3">
    <w:name w:val="WW8Num13z3"/>
    <w:uiPriority w:val="99"/>
    <w:qFormat/>
    <w:rsid w:val="00121942"/>
  </w:style>
  <w:style w:type="character" w:customStyle="1" w:styleId="WW8Num13z4">
    <w:name w:val="WW8Num13z4"/>
    <w:uiPriority w:val="99"/>
    <w:qFormat/>
    <w:rsid w:val="00121942"/>
  </w:style>
  <w:style w:type="character" w:customStyle="1" w:styleId="WW8Num13z5">
    <w:name w:val="WW8Num13z5"/>
    <w:uiPriority w:val="99"/>
    <w:qFormat/>
    <w:rsid w:val="00121942"/>
  </w:style>
  <w:style w:type="character" w:customStyle="1" w:styleId="WW8Num13z6">
    <w:name w:val="WW8Num13z6"/>
    <w:uiPriority w:val="99"/>
    <w:qFormat/>
    <w:rsid w:val="00121942"/>
  </w:style>
  <w:style w:type="character" w:customStyle="1" w:styleId="WW8Num13z7">
    <w:name w:val="WW8Num13z7"/>
    <w:uiPriority w:val="99"/>
    <w:qFormat/>
    <w:rsid w:val="00121942"/>
  </w:style>
  <w:style w:type="character" w:customStyle="1" w:styleId="WW8Num13z8">
    <w:name w:val="WW8Num13z8"/>
    <w:uiPriority w:val="99"/>
    <w:qFormat/>
    <w:rsid w:val="00121942"/>
  </w:style>
  <w:style w:type="character" w:customStyle="1" w:styleId="WW8Num14z1">
    <w:name w:val="WW8Num14z1"/>
    <w:uiPriority w:val="99"/>
    <w:qFormat/>
    <w:rsid w:val="00121942"/>
  </w:style>
  <w:style w:type="character" w:customStyle="1" w:styleId="WW8Num14z2">
    <w:name w:val="WW8Num14z2"/>
    <w:uiPriority w:val="99"/>
    <w:qFormat/>
    <w:rsid w:val="00121942"/>
  </w:style>
  <w:style w:type="character" w:customStyle="1" w:styleId="WW8Num14z3">
    <w:name w:val="WW8Num14z3"/>
    <w:uiPriority w:val="99"/>
    <w:qFormat/>
    <w:rsid w:val="00121942"/>
  </w:style>
  <w:style w:type="character" w:customStyle="1" w:styleId="WW8Num14z4">
    <w:name w:val="WW8Num14z4"/>
    <w:uiPriority w:val="99"/>
    <w:qFormat/>
    <w:rsid w:val="00121942"/>
  </w:style>
  <w:style w:type="character" w:customStyle="1" w:styleId="WW8Num14z5">
    <w:name w:val="WW8Num14z5"/>
    <w:uiPriority w:val="99"/>
    <w:qFormat/>
    <w:rsid w:val="00121942"/>
  </w:style>
  <w:style w:type="character" w:customStyle="1" w:styleId="WW8Num14z6">
    <w:name w:val="WW8Num14z6"/>
    <w:uiPriority w:val="99"/>
    <w:qFormat/>
    <w:rsid w:val="00121942"/>
  </w:style>
  <w:style w:type="character" w:customStyle="1" w:styleId="WW8Num14z7">
    <w:name w:val="WW8Num14z7"/>
    <w:uiPriority w:val="99"/>
    <w:qFormat/>
    <w:rsid w:val="00121942"/>
  </w:style>
  <w:style w:type="character" w:customStyle="1" w:styleId="WW8Num14z8">
    <w:name w:val="WW8Num14z8"/>
    <w:uiPriority w:val="99"/>
    <w:qFormat/>
    <w:rsid w:val="00121942"/>
  </w:style>
  <w:style w:type="character" w:customStyle="1" w:styleId="WW8Num15z1">
    <w:name w:val="WW8Num15z1"/>
    <w:uiPriority w:val="99"/>
    <w:qFormat/>
    <w:rsid w:val="00121942"/>
  </w:style>
  <w:style w:type="character" w:customStyle="1" w:styleId="WW8Num15z2">
    <w:name w:val="WW8Num15z2"/>
    <w:uiPriority w:val="99"/>
    <w:qFormat/>
    <w:rsid w:val="00121942"/>
  </w:style>
  <w:style w:type="character" w:customStyle="1" w:styleId="WW8Num15z3">
    <w:name w:val="WW8Num15z3"/>
    <w:uiPriority w:val="99"/>
    <w:qFormat/>
    <w:rsid w:val="00121942"/>
  </w:style>
  <w:style w:type="character" w:customStyle="1" w:styleId="WW8Num15z4">
    <w:name w:val="WW8Num15z4"/>
    <w:uiPriority w:val="99"/>
    <w:qFormat/>
    <w:rsid w:val="00121942"/>
  </w:style>
  <w:style w:type="character" w:customStyle="1" w:styleId="WW8Num15z5">
    <w:name w:val="WW8Num15z5"/>
    <w:uiPriority w:val="99"/>
    <w:qFormat/>
    <w:rsid w:val="00121942"/>
  </w:style>
  <w:style w:type="character" w:customStyle="1" w:styleId="WW8Num15z6">
    <w:name w:val="WW8Num15z6"/>
    <w:uiPriority w:val="99"/>
    <w:qFormat/>
    <w:rsid w:val="00121942"/>
  </w:style>
  <w:style w:type="character" w:customStyle="1" w:styleId="WW8Num15z7">
    <w:name w:val="WW8Num15z7"/>
    <w:uiPriority w:val="99"/>
    <w:qFormat/>
    <w:rsid w:val="00121942"/>
  </w:style>
  <w:style w:type="character" w:customStyle="1" w:styleId="WW8Num15z8">
    <w:name w:val="WW8Num15z8"/>
    <w:uiPriority w:val="99"/>
    <w:qFormat/>
    <w:rsid w:val="00121942"/>
  </w:style>
  <w:style w:type="character" w:customStyle="1" w:styleId="WW8Num16z1">
    <w:name w:val="WW8Num16z1"/>
    <w:uiPriority w:val="99"/>
    <w:qFormat/>
    <w:rsid w:val="00121942"/>
  </w:style>
  <w:style w:type="character" w:customStyle="1" w:styleId="WW8Num16z2">
    <w:name w:val="WW8Num16z2"/>
    <w:uiPriority w:val="99"/>
    <w:qFormat/>
    <w:rsid w:val="00121942"/>
  </w:style>
  <w:style w:type="character" w:customStyle="1" w:styleId="WW8Num16z3">
    <w:name w:val="WW8Num16z3"/>
    <w:uiPriority w:val="99"/>
    <w:qFormat/>
    <w:rsid w:val="00121942"/>
  </w:style>
  <w:style w:type="character" w:customStyle="1" w:styleId="WW8Num16z4">
    <w:name w:val="WW8Num16z4"/>
    <w:uiPriority w:val="99"/>
    <w:qFormat/>
    <w:rsid w:val="00121942"/>
  </w:style>
  <w:style w:type="character" w:customStyle="1" w:styleId="WW8Num16z5">
    <w:name w:val="WW8Num16z5"/>
    <w:uiPriority w:val="99"/>
    <w:qFormat/>
    <w:rsid w:val="00121942"/>
  </w:style>
  <w:style w:type="character" w:customStyle="1" w:styleId="WW8Num16z6">
    <w:name w:val="WW8Num16z6"/>
    <w:uiPriority w:val="99"/>
    <w:qFormat/>
    <w:rsid w:val="00121942"/>
  </w:style>
  <w:style w:type="character" w:customStyle="1" w:styleId="WW8Num16z7">
    <w:name w:val="WW8Num16z7"/>
    <w:uiPriority w:val="99"/>
    <w:qFormat/>
    <w:rsid w:val="00121942"/>
  </w:style>
  <w:style w:type="character" w:customStyle="1" w:styleId="WW8Num16z8">
    <w:name w:val="WW8Num16z8"/>
    <w:uiPriority w:val="99"/>
    <w:qFormat/>
    <w:rsid w:val="00121942"/>
  </w:style>
  <w:style w:type="character" w:customStyle="1" w:styleId="affffffff1">
    <w:name w:val="Символ нумерации"/>
    <w:uiPriority w:val="99"/>
    <w:qFormat/>
    <w:rsid w:val="00121942"/>
  </w:style>
  <w:style w:type="paragraph" w:customStyle="1" w:styleId="1ffff3">
    <w:name w:val="Название1"/>
    <w:basedOn w:val="a2"/>
    <w:uiPriority w:val="99"/>
    <w:qFormat/>
    <w:rsid w:val="00121942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121942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121942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12194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121942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121942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121942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121942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121942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121942"/>
    <w:rPr>
      <w:sz w:val="24"/>
    </w:rPr>
  </w:style>
  <w:style w:type="character" w:customStyle="1" w:styleId="501">
    <w:name w:val="Знак Знак501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121942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121942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121942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121942"/>
    <w:rPr>
      <w:rFonts w:cs="Times New Roman"/>
    </w:rPr>
  </w:style>
  <w:style w:type="character" w:customStyle="1" w:styleId="Heading12">
    <w:name w:val="Heading 12 Знак Знак"/>
    <w:uiPriority w:val="99"/>
    <w:qFormat/>
    <w:rsid w:val="00121942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12194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121942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121942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121942"/>
    <w:rPr>
      <w:lang w:eastAsia="en-US"/>
    </w:rPr>
  </w:style>
  <w:style w:type="character" w:customStyle="1" w:styleId="225">
    <w:name w:val="Заголовок 2 Знак2"/>
    <w:uiPriority w:val="99"/>
    <w:qFormat/>
    <w:rsid w:val="00121942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121942"/>
    <w:rPr>
      <w:sz w:val="24"/>
    </w:rPr>
  </w:style>
  <w:style w:type="paragraph" w:customStyle="1" w:styleId="paragraf2">
    <w:name w:val="paragraf2"/>
    <w:basedOn w:val="a2"/>
    <w:uiPriority w:val="99"/>
    <w:qFormat/>
    <w:rsid w:val="00121942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121942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121942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121942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12194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12194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12194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121942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121942"/>
    <w:rPr>
      <w:color w:val="auto"/>
    </w:rPr>
  </w:style>
  <w:style w:type="paragraph" w:customStyle="1" w:styleId="affffffff3">
    <w:name w:val="Обычный.Нормальный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121942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121942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121942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121942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121942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121942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121942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121942"/>
    <w:rPr>
      <w:i/>
    </w:rPr>
  </w:style>
  <w:style w:type="character" w:customStyle="1" w:styleId="font2">
    <w:name w:val="font2"/>
    <w:uiPriority w:val="99"/>
    <w:qFormat/>
    <w:rsid w:val="00121942"/>
  </w:style>
  <w:style w:type="character" w:customStyle="1" w:styleId="keyworddef1">
    <w:name w:val="keyword_def1"/>
    <w:uiPriority w:val="99"/>
    <w:qFormat/>
    <w:rsid w:val="00121942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121942"/>
    <w:rPr>
      <w:b/>
    </w:rPr>
  </w:style>
  <w:style w:type="paragraph" w:customStyle="1" w:styleId="affffffff5">
    <w:name w:val="Текст документа"/>
    <w:basedOn w:val="a2"/>
    <w:uiPriority w:val="99"/>
    <w:qFormat/>
    <w:rsid w:val="00121942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121942"/>
    <w:rPr>
      <w:i/>
    </w:rPr>
  </w:style>
  <w:style w:type="paragraph" w:customStyle="1" w:styleId="Style164">
    <w:name w:val="Style164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121942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121942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121942"/>
    <w:rPr>
      <w:i/>
    </w:rPr>
  </w:style>
  <w:style w:type="paragraph" w:customStyle="1" w:styleId="68">
    <w:name w:val="Обычный (веб)6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121942"/>
  </w:style>
  <w:style w:type="character" w:customStyle="1" w:styleId="pav31">
    <w:name w:val="pav31"/>
    <w:uiPriority w:val="99"/>
    <w:qFormat/>
    <w:rsid w:val="00121942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121942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121942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121942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121942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121942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121942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121942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121942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121942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121942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121942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121942"/>
  </w:style>
  <w:style w:type="character" w:customStyle="1" w:styleId="fontstyle160">
    <w:name w:val="fontstyle16"/>
    <w:uiPriority w:val="99"/>
    <w:qFormat/>
    <w:rsid w:val="00121942"/>
  </w:style>
  <w:style w:type="character" w:customStyle="1" w:styleId="noprint">
    <w:name w:val="noprint"/>
    <w:uiPriority w:val="99"/>
    <w:qFormat/>
    <w:rsid w:val="00121942"/>
  </w:style>
  <w:style w:type="paragraph" w:customStyle="1" w:styleId="center">
    <w:name w:val="cent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121942"/>
  </w:style>
  <w:style w:type="character" w:customStyle="1" w:styleId="Typewriter">
    <w:name w:val="Typewriter"/>
    <w:uiPriority w:val="99"/>
    <w:qFormat/>
    <w:rsid w:val="00121942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121942"/>
  </w:style>
  <w:style w:type="character" w:customStyle="1" w:styleId="texample">
    <w:name w:val="texample"/>
    <w:uiPriority w:val="99"/>
    <w:qFormat/>
    <w:rsid w:val="00121942"/>
  </w:style>
  <w:style w:type="character" w:customStyle="1" w:styleId="sentence">
    <w:name w:val="sentence"/>
    <w:uiPriority w:val="99"/>
    <w:qFormat/>
    <w:rsid w:val="00121942"/>
  </w:style>
  <w:style w:type="character" w:customStyle="1" w:styleId="input">
    <w:name w:val="input"/>
    <w:uiPriority w:val="99"/>
    <w:qFormat/>
    <w:rsid w:val="00121942"/>
  </w:style>
  <w:style w:type="character" w:customStyle="1" w:styleId="xmlemitalic">
    <w:name w:val="xml_em_italic"/>
    <w:uiPriority w:val="99"/>
    <w:qFormat/>
    <w:rsid w:val="00121942"/>
  </w:style>
  <w:style w:type="character" w:customStyle="1" w:styleId="serp-urlitem">
    <w:name w:val="serp-url__item"/>
    <w:uiPriority w:val="99"/>
    <w:qFormat/>
    <w:rsid w:val="00121942"/>
  </w:style>
  <w:style w:type="character" w:customStyle="1" w:styleId="1ffff9">
    <w:name w:val="Гиперссылка1"/>
    <w:uiPriority w:val="99"/>
    <w:qFormat/>
    <w:rsid w:val="00121942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121942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121942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121942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121942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121942"/>
  </w:style>
  <w:style w:type="character" w:customStyle="1" w:styleId="zagl">
    <w:name w:val="zagl"/>
    <w:uiPriority w:val="99"/>
    <w:qFormat/>
    <w:rsid w:val="00121942"/>
  </w:style>
  <w:style w:type="character" w:customStyle="1" w:styleId="FontStyle135">
    <w:name w:val="Font Style135"/>
    <w:uiPriority w:val="99"/>
    <w:qFormat/>
    <w:rsid w:val="00121942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121942"/>
    <w:rPr>
      <w:vanish/>
    </w:rPr>
  </w:style>
  <w:style w:type="character" w:customStyle="1" w:styleId="butback">
    <w:name w:val="butback"/>
    <w:uiPriority w:val="99"/>
    <w:qFormat/>
    <w:rsid w:val="00121942"/>
  </w:style>
  <w:style w:type="character" w:customStyle="1" w:styleId="3f8">
    <w:name w:val="Основной текст Знак Знак3"/>
    <w:uiPriority w:val="99"/>
    <w:locked/>
    <w:rsid w:val="00121942"/>
    <w:rPr>
      <w:sz w:val="24"/>
      <w:lang w:val="ru-RU" w:eastAsia="ru-RU"/>
    </w:rPr>
  </w:style>
  <w:style w:type="character" w:customStyle="1" w:styleId="a30">
    <w:name w:val="a3"/>
    <w:uiPriority w:val="99"/>
    <w:qFormat/>
    <w:rsid w:val="00121942"/>
  </w:style>
  <w:style w:type="character" w:customStyle="1" w:styleId="formula">
    <w:name w:val="formula"/>
    <w:uiPriority w:val="99"/>
    <w:qFormat/>
    <w:rsid w:val="00121942"/>
  </w:style>
  <w:style w:type="character" w:customStyle="1" w:styleId="style170">
    <w:name w:val="style17"/>
    <w:uiPriority w:val="99"/>
    <w:qFormat/>
    <w:rsid w:val="00121942"/>
  </w:style>
  <w:style w:type="character" w:customStyle="1" w:styleId="texhtml">
    <w:name w:val="texhtml"/>
    <w:uiPriority w:val="99"/>
    <w:qFormat/>
    <w:rsid w:val="00121942"/>
  </w:style>
  <w:style w:type="character" w:customStyle="1" w:styleId="style230">
    <w:name w:val="style23"/>
    <w:uiPriority w:val="99"/>
    <w:qFormat/>
    <w:rsid w:val="00121942"/>
  </w:style>
  <w:style w:type="character" w:customStyle="1" w:styleId="BodyTextChar1">
    <w:name w:val="Body Text Char1"/>
    <w:uiPriority w:val="99"/>
    <w:qFormat/>
    <w:locked/>
    <w:rsid w:val="00121942"/>
    <w:rPr>
      <w:sz w:val="24"/>
      <w:lang w:eastAsia="ru-RU"/>
    </w:rPr>
  </w:style>
  <w:style w:type="character" w:customStyle="1" w:styleId="FontStyle29">
    <w:name w:val="Font Style29"/>
    <w:uiPriority w:val="99"/>
    <w:qFormat/>
    <w:rsid w:val="00121942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121942"/>
  </w:style>
  <w:style w:type="character" w:customStyle="1" w:styleId="answer-source">
    <w:name w:val="answer-source"/>
    <w:uiPriority w:val="99"/>
    <w:qFormat/>
    <w:rsid w:val="00121942"/>
  </w:style>
  <w:style w:type="character" w:customStyle="1" w:styleId="reftag">
    <w:name w:val="reftag"/>
    <w:uiPriority w:val="99"/>
    <w:qFormat/>
    <w:rsid w:val="00121942"/>
  </w:style>
  <w:style w:type="character" w:customStyle="1" w:styleId="tgc">
    <w:name w:val="_tgc"/>
    <w:uiPriority w:val="99"/>
    <w:qFormat/>
    <w:rsid w:val="00121942"/>
  </w:style>
  <w:style w:type="paragraph" w:customStyle="1" w:styleId="Style134">
    <w:name w:val="Style134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121942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121942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12194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121942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121942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121942"/>
  </w:style>
  <w:style w:type="character" w:customStyle="1" w:styleId="s13">
    <w:name w:val="s13"/>
    <w:uiPriority w:val="99"/>
    <w:qFormat/>
    <w:rsid w:val="00121942"/>
  </w:style>
  <w:style w:type="paragraph" w:customStyle="1" w:styleId="p29">
    <w:name w:val="p29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121942"/>
  </w:style>
  <w:style w:type="character" w:customStyle="1" w:styleId="s15">
    <w:name w:val="s15"/>
    <w:uiPriority w:val="99"/>
    <w:qFormat/>
    <w:rsid w:val="00121942"/>
  </w:style>
  <w:style w:type="paragraph" w:customStyle="1" w:styleId="p33">
    <w:name w:val="p33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121942"/>
  </w:style>
  <w:style w:type="paragraph" w:customStyle="1" w:styleId="p25">
    <w:name w:val="p25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121942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121942"/>
    <w:rPr>
      <w:sz w:val="24"/>
    </w:rPr>
  </w:style>
  <w:style w:type="character" w:customStyle="1" w:styleId="1ffffb">
    <w:name w:val="Красная строка Знак1"/>
    <w:uiPriority w:val="99"/>
    <w:qFormat/>
    <w:rsid w:val="00121942"/>
    <w:rPr>
      <w:sz w:val="24"/>
    </w:rPr>
  </w:style>
  <w:style w:type="character" w:customStyle="1" w:styleId="2610">
    <w:name w:val="Знак Знак261"/>
    <w:uiPriority w:val="99"/>
    <w:qFormat/>
    <w:rsid w:val="00121942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121942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121942"/>
    <w:rPr>
      <w:rFonts w:cs="Times New Roman"/>
    </w:rPr>
  </w:style>
  <w:style w:type="character" w:customStyle="1" w:styleId="2112">
    <w:name w:val="Цитата 2 Знак11"/>
    <w:uiPriority w:val="99"/>
    <w:qFormat/>
    <w:rsid w:val="00121942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121942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121942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121942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121942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121942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121942"/>
    <w:rPr>
      <w:sz w:val="24"/>
    </w:rPr>
  </w:style>
  <w:style w:type="character" w:customStyle="1" w:styleId="613">
    <w:name w:val="Знак6 Знак Знак1"/>
    <w:uiPriority w:val="99"/>
    <w:qFormat/>
    <w:rsid w:val="00121942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121942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121942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121942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121942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12194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121942"/>
    <w:rPr>
      <w:rFonts w:cs="Times New Roman"/>
    </w:rPr>
  </w:style>
  <w:style w:type="paragraph" w:customStyle="1" w:styleId="p21">
    <w:name w:val="p2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121942"/>
    <w:rPr>
      <w:color w:val="2C437A"/>
      <w:u w:val="none"/>
    </w:rPr>
  </w:style>
  <w:style w:type="character" w:customStyle="1" w:styleId="700">
    <w:name w:val="Знак Знак70"/>
    <w:uiPriority w:val="99"/>
    <w:qFormat/>
    <w:rsid w:val="00121942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121942"/>
    <w:rPr>
      <w:b/>
      <w:sz w:val="28"/>
    </w:rPr>
  </w:style>
  <w:style w:type="character" w:customStyle="1" w:styleId="680">
    <w:name w:val="Знак Знак68"/>
    <w:uiPriority w:val="99"/>
    <w:qFormat/>
    <w:rsid w:val="00121942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121942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121942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121942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121942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1219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121942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121942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121942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121942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121942"/>
    <w:rPr>
      <w:shd w:val="clear" w:color="auto" w:fill="FFFFFF"/>
    </w:rPr>
  </w:style>
  <w:style w:type="paragraph" w:customStyle="1" w:styleId="WW-Normal">
    <w:name w:val="WW-Normal"/>
    <w:uiPriority w:val="99"/>
    <w:qFormat/>
    <w:rsid w:val="00121942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121942"/>
    <w:rPr>
      <w:color w:val="000000"/>
      <w:sz w:val="20"/>
    </w:rPr>
  </w:style>
  <w:style w:type="character" w:customStyle="1" w:styleId="A31">
    <w:name w:val="A3"/>
    <w:uiPriority w:val="99"/>
    <w:qFormat/>
    <w:rsid w:val="00121942"/>
    <w:rPr>
      <w:b/>
      <w:color w:val="000000"/>
      <w:sz w:val="30"/>
    </w:rPr>
  </w:style>
  <w:style w:type="character" w:customStyle="1" w:styleId="para6">
    <w:name w:val="para6"/>
    <w:uiPriority w:val="99"/>
    <w:qFormat/>
    <w:rsid w:val="00121942"/>
  </w:style>
  <w:style w:type="character" w:customStyle="1" w:styleId="affffffff9">
    <w:name w:val="Абзац списка Знак"/>
    <w:link w:val="5a"/>
    <w:uiPriority w:val="34"/>
    <w:qFormat/>
    <w:locked/>
    <w:rsid w:val="00121942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121942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121942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121942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121942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121942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121942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121942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121942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121942"/>
    <w:rPr>
      <w:color w:val="808080"/>
    </w:rPr>
  </w:style>
  <w:style w:type="paragraph" w:customStyle="1" w:styleId="small">
    <w:name w:val="small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121942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121942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121942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121942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121942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121942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121942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121942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121942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121942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121942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121942"/>
  </w:style>
  <w:style w:type="paragraph" w:customStyle="1" w:styleId="affffffffc">
    <w:name w:val="_Обычный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121942"/>
  </w:style>
  <w:style w:type="paragraph" w:customStyle="1" w:styleId="1270">
    <w:name w:val="Стиль по ширине Первая строка:  127 см"/>
    <w:basedOn w:val="a2"/>
    <w:uiPriority w:val="99"/>
    <w:qFormat/>
    <w:rsid w:val="00121942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121942"/>
    <w:rPr>
      <w:rFonts w:cs="Times New Roman"/>
    </w:rPr>
  </w:style>
  <w:style w:type="character" w:customStyle="1" w:styleId="hl">
    <w:name w:val="hl"/>
    <w:uiPriority w:val="99"/>
    <w:qFormat/>
    <w:rsid w:val="00121942"/>
  </w:style>
  <w:style w:type="paragraph" w:customStyle="1" w:styleId="book">
    <w:name w:val="book"/>
    <w:basedOn w:val="a2"/>
    <w:uiPriority w:val="99"/>
    <w:qFormat/>
    <w:rsid w:val="00121942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121942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121942"/>
  </w:style>
  <w:style w:type="paragraph" w:customStyle="1" w:styleId="12a">
    <w:name w:val="стиль12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121942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121942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121942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121942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121942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121942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121942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121942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121942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121942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121942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121942"/>
    <w:rPr>
      <w:rFonts w:ascii="Wingdings" w:hAnsi="Wingdings"/>
    </w:rPr>
  </w:style>
  <w:style w:type="character" w:customStyle="1" w:styleId="WW8Num3z2">
    <w:name w:val="WW8Num3z2"/>
    <w:uiPriority w:val="99"/>
    <w:qFormat/>
    <w:rsid w:val="00121942"/>
    <w:rPr>
      <w:rFonts w:ascii="Wingdings" w:hAnsi="Wingdings"/>
    </w:rPr>
  </w:style>
  <w:style w:type="character" w:customStyle="1" w:styleId="WW8Num3z3">
    <w:name w:val="WW8Num3z3"/>
    <w:uiPriority w:val="99"/>
    <w:qFormat/>
    <w:rsid w:val="00121942"/>
    <w:rPr>
      <w:rFonts w:ascii="Symbol" w:hAnsi="Symbol"/>
    </w:rPr>
  </w:style>
  <w:style w:type="character" w:customStyle="1" w:styleId="WW8Num12z1">
    <w:name w:val="WW8Num12z1"/>
    <w:uiPriority w:val="99"/>
    <w:qFormat/>
    <w:rsid w:val="00121942"/>
    <w:rPr>
      <w:b/>
    </w:rPr>
  </w:style>
  <w:style w:type="character" w:customStyle="1" w:styleId="WW8Num12z5">
    <w:name w:val="WW8Num12z5"/>
    <w:uiPriority w:val="99"/>
    <w:qFormat/>
    <w:rsid w:val="00121942"/>
  </w:style>
  <w:style w:type="character" w:customStyle="1" w:styleId="WW8Num12z6">
    <w:name w:val="WW8Num12z6"/>
    <w:uiPriority w:val="99"/>
    <w:qFormat/>
    <w:rsid w:val="00121942"/>
  </w:style>
  <w:style w:type="character" w:customStyle="1" w:styleId="WW8Num12z7">
    <w:name w:val="WW8Num12z7"/>
    <w:uiPriority w:val="99"/>
    <w:qFormat/>
    <w:rsid w:val="00121942"/>
  </w:style>
  <w:style w:type="character" w:customStyle="1" w:styleId="WW8Num12z8">
    <w:name w:val="WW8Num12z8"/>
    <w:uiPriority w:val="99"/>
    <w:qFormat/>
    <w:rsid w:val="00121942"/>
  </w:style>
  <w:style w:type="character" w:customStyle="1" w:styleId="WW8Num17z2">
    <w:name w:val="WW8Num17z2"/>
    <w:uiPriority w:val="99"/>
    <w:qFormat/>
    <w:rsid w:val="00121942"/>
  </w:style>
  <w:style w:type="character" w:customStyle="1" w:styleId="WW8Num17z3">
    <w:name w:val="WW8Num17z3"/>
    <w:uiPriority w:val="99"/>
    <w:qFormat/>
    <w:rsid w:val="00121942"/>
  </w:style>
  <w:style w:type="character" w:customStyle="1" w:styleId="WW8Num17z4">
    <w:name w:val="WW8Num17z4"/>
    <w:uiPriority w:val="99"/>
    <w:qFormat/>
    <w:rsid w:val="00121942"/>
  </w:style>
  <w:style w:type="character" w:customStyle="1" w:styleId="WW8Num17z5">
    <w:name w:val="WW8Num17z5"/>
    <w:uiPriority w:val="99"/>
    <w:qFormat/>
    <w:rsid w:val="00121942"/>
  </w:style>
  <w:style w:type="character" w:customStyle="1" w:styleId="WW8Num17z6">
    <w:name w:val="WW8Num17z6"/>
    <w:uiPriority w:val="99"/>
    <w:qFormat/>
    <w:rsid w:val="00121942"/>
  </w:style>
  <w:style w:type="character" w:customStyle="1" w:styleId="WW8Num17z7">
    <w:name w:val="WW8Num17z7"/>
    <w:uiPriority w:val="99"/>
    <w:qFormat/>
    <w:rsid w:val="00121942"/>
  </w:style>
  <w:style w:type="character" w:customStyle="1" w:styleId="WW8Num17z8">
    <w:name w:val="WW8Num17z8"/>
    <w:uiPriority w:val="99"/>
    <w:qFormat/>
    <w:rsid w:val="00121942"/>
  </w:style>
  <w:style w:type="character" w:customStyle="1" w:styleId="WW8Num20z0">
    <w:name w:val="WW8Num20z0"/>
    <w:uiPriority w:val="99"/>
    <w:qFormat/>
    <w:rsid w:val="00121942"/>
  </w:style>
  <w:style w:type="character" w:customStyle="1" w:styleId="WW8Num21z0">
    <w:name w:val="WW8Num21z0"/>
    <w:uiPriority w:val="99"/>
    <w:qFormat/>
    <w:rsid w:val="00121942"/>
  </w:style>
  <w:style w:type="character" w:customStyle="1" w:styleId="WW8Num21z1">
    <w:name w:val="WW8Num21z1"/>
    <w:uiPriority w:val="99"/>
    <w:qFormat/>
    <w:rsid w:val="00121942"/>
  </w:style>
  <w:style w:type="character" w:customStyle="1" w:styleId="WW8Num21z2">
    <w:name w:val="WW8Num21z2"/>
    <w:uiPriority w:val="99"/>
    <w:qFormat/>
    <w:rsid w:val="00121942"/>
  </w:style>
  <w:style w:type="character" w:customStyle="1" w:styleId="WW8Num21z3">
    <w:name w:val="WW8Num21z3"/>
    <w:uiPriority w:val="99"/>
    <w:qFormat/>
    <w:rsid w:val="00121942"/>
  </w:style>
  <w:style w:type="character" w:customStyle="1" w:styleId="WW8Num21z4">
    <w:name w:val="WW8Num21z4"/>
    <w:uiPriority w:val="99"/>
    <w:qFormat/>
    <w:rsid w:val="00121942"/>
  </w:style>
  <w:style w:type="character" w:customStyle="1" w:styleId="WW8Num21z5">
    <w:name w:val="WW8Num21z5"/>
    <w:uiPriority w:val="99"/>
    <w:qFormat/>
    <w:rsid w:val="00121942"/>
  </w:style>
  <w:style w:type="character" w:customStyle="1" w:styleId="WW8Num21z6">
    <w:name w:val="WW8Num21z6"/>
    <w:uiPriority w:val="99"/>
    <w:qFormat/>
    <w:rsid w:val="00121942"/>
  </w:style>
  <w:style w:type="character" w:customStyle="1" w:styleId="WW8Num21z7">
    <w:name w:val="WW8Num21z7"/>
    <w:uiPriority w:val="99"/>
    <w:qFormat/>
    <w:rsid w:val="00121942"/>
  </w:style>
  <w:style w:type="character" w:customStyle="1" w:styleId="WW8Num21z8">
    <w:name w:val="WW8Num21z8"/>
    <w:uiPriority w:val="99"/>
    <w:qFormat/>
    <w:rsid w:val="00121942"/>
  </w:style>
  <w:style w:type="character" w:customStyle="1" w:styleId="WW8Num22z0">
    <w:name w:val="WW8Num22z0"/>
    <w:uiPriority w:val="99"/>
    <w:qFormat/>
    <w:rsid w:val="00121942"/>
    <w:rPr>
      <w:rFonts w:ascii="Symbol" w:hAnsi="Symbol"/>
    </w:rPr>
  </w:style>
  <w:style w:type="character" w:customStyle="1" w:styleId="WW8Num22z1">
    <w:name w:val="WW8Num22z1"/>
    <w:uiPriority w:val="99"/>
    <w:qFormat/>
    <w:rsid w:val="00121942"/>
    <w:rPr>
      <w:rFonts w:ascii="Courier New" w:hAnsi="Courier New"/>
    </w:rPr>
  </w:style>
  <w:style w:type="character" w:customStyle="1" w:styleId="WW8Num22z2">
    <w:name w:val="WW8Num22z2"/>
    <w:uiPriority w:val="99"/>
    <w:qFormat/>
    <w:rsid w:val="00121942"/>
    <w:rPr>
      <w:rFonts w:ascii="Wingdings" w:hAnsi="Wingdings"/>
    </w:rPr>
  </w:style>
  <w:style w:type="character" w:customStyle="1" w:styleId="WW8Num23z0">
    <w:name w:val="WW8Num23z0"/>
    <w:uiPriority w:val="99"/>
    <w:qFormat/>
    <w:rsid w:val="00121942"/>
  </w:style>
  <w:style w:type="character" w:customStyle="1" w:styleId="WW8Num23z1">
    <w:name w:val="WW8Num23z1"/>
    <w:uiPriority w:val="99"/>
    <w:qFormat/>
    <w:rsid w:val="00121942"/>
  </w:style>
  <w:style w:type="character" w:customStyle="1" w:styleId="WW8Num23z2">
    <w:name w:val="WW8Num23z2"/>
    <w:uiPriority w:val="99"/>
    <w:qFormat/>
    <w:rsid w:val="00121942"/>
  </w:style>
  <w:style w:type="character" w:customStyle="1" w:styleId="WW8Num23z3">
    <w:name w:val="WW8Num23z3"/>
    <w:uiPriority w:val="99"/>
    <w:qFormat/>
    <w:rsid w:val="00121942"/>
  </w:style>
  <w:style w:type="character" w:customStyle="1" w:styleId="WW8Num23z4">
    <w:name w:val="WW8Num23z4"/>
    <w:uiPriority w:val="99"/>
    <w:qFormat/>
    <w:rsid w:val="00121942"/>
  </w:style>
  <w:style w:type="character" w:customStyle="1" w:styleId="WW8Num23z5">
    <w:name w:val="WW8Num23z5"/>
    <w:uiPriority w:val="99"/>
    <w:qFormat/>
    <w:rsid w:val="00121942"/>
  </w:style>
  <w:style w:type="character" w:customStyle="1" w:styleId="WW8Num23z6">
    <w:name w:val="WW8Num23z6"/>
    <w:uiPriority w:val="99"/>
    <w:qFormat/>
    <w:rsid w:val="00121942"/>
  </w:style>
  <w:style w:type="character" w:customStyle="1" w:styleId="WW8Num23z7">
    <w:name w:val="WW8Num23z7"/>
    <w:uiPriority w:val="99"/>
    <w:qFormat/>
    <w:rsid w:val="00121942"/>
  </w:style>
  <w:style w:type="character" w:customStyle="1" w:styleId="WW8Num23z8">
    <w:name w:val="WW8Num23z8"/>
    <w:uiPriority w:val="99"/>
    <w:qFormat/>
    <w:rsid w:val="00121942"/>
  </w:style>
  <w:style w:type="character" w:customStyle="1" w:styleId="WW8Num24z0">
    <w:name w:val="WW8Num24z0"/>
    <w:uiPriority w:val="99"/>
    <w:qFormat/>
    <w:rsid w:val="00121942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121942"/>
    <w:rPr>
      <w:rFonts w:ascii="Courier New" w:hAnsi="Courier New"/>
    </w:rPr>
  </w:style>
  <w:style w:type="character" w:customStyle="1" w:styleId="WW8Num24z2">
    <w:name w:val="WW8Num24z2"/>
    <w:uiPriority w:val="99"/>
    <w:qFormat/>
    <w:rsid w:val="00121942"/>
    <w:rPr>
      <w:rFonts w:ascii="Wingdings" w:hAnsi="Wingdings"/>
    </w:rPr>
  </w:style>
  <w:style w:type="character" w:customStyle="1" w:styleId="WW8Num24z3">
    <w:name w:val="WW8Num24z3"/>
    <w:uiPriority w:val="99"/>
    <w:qFormat/>
    <w:rsid w:val="00121942"/>
    <w:rPr>
      <w:rFonts w:ascii="Symbol" w:hAnsi="Symbol"/>
    </w:rPr>
  </w:style>
  <w:style w:type="character" w:customStyle="1" w:styleId="WW8Num25z0">
    <w:name w:val="WW8Num25z0"/>
    <w:uiPriority w:val="99"/>
    <w:qFormat/>
    <w:rsid w:val="00121942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121942"/>
    <w:rPr>
      <w:rFonts w:ascii="Courier New" w:hAnsi="Courier New"/>
    </w:rPr>
  </w:style>
  <w:style w:type="character" w:customStyle="1" w:styleId="WW8Num25z2">
    <w:name w:val="WW8Num25z2"/>
    <w:uiPriority w:val="99"/>
    <w:qFormat/>
    <w:rsid w:val="00121942"/>
    <w:rPr>
      <w:rFonts w:ascii="Wingdings" w:hAnsi="Wingdings"/>
    </w:rPr>
  </w:style>
  <w:style w:type="character" w:customStyle="1" w:styleId="WW8Num25z3">
    <w:name w:val="WW8Num25z3"/>
    <w:uiPriority w:val="99"/>
    <w:qFormat/>
    <w:rsid w:val="00121942"/>
    <w:rPr>
      <w:rFonts w:ascii="Symbol" w:hAnsi="Symbol"/>
    </w:rPr>
  </w:style>
  <w:style w:type="character" w:customStyle="1" w:styleId="WW8Num26z0">
    <w:name w:val="WW8Num26z0"/>
    <w:uiPriority w:val="99"/>
    <w:qFormat/>
    <w:rsid w:val="00121942"/>
    <w:rPr>
      <w:rFonts w:ascii="Symbol" w:hAnsi="Symbol"/>
    </w:rPr>
  </w:style>
  <w:style w:type="character" w:customStyle="1" w:styleId="WW8Num26z1">
    <w:name w:val="WW8Num26z1"/>
    <w:uiPriority w:val="99"/>
    <w:qFormat/>
    <w:rsid w:val="00121942"/>
    <w:rPr>
      <w:rFonts w:ascii="Courier New" w:hAnsi="Courier New"/>
    </w:rPr>
  </w:style>
  <w:style w:type="character" w:customStyle="1" w:styleId="WW8Num26z2">
    <w:name w:val="WW8Num26z2"/>
    <w:uiPriority w:val="99"/>
    <w:qFormat/>
    <w:rsid w:val="00121942"/>
    <w:rPr>
      <w:rFonts w:ascii="Wingdings" w:hAnsi="Wingdings"/>
    </w:rPr>
  </w:style>
  <w:style w:type="character" w:customStyle="1" w:styleId="WW8Num27z0">
    <w:name w:val="WW8Num27z0"/>
    <w:uiPriority w:val="99"/>
    <w:qFormat/>
    <w:rsid w:val="00121942"/>
  </w:style>
  <w:style w:type="character" w:customStyle="1" w:styleId="WW8Num27z1">
    <w:name w:val="WW8Num27z1"/>
    <w:uiPriority w:val="99"/>
    <w:qFormat/>
    <w:rsid w:val="00121942"/>
  </w:style>
  <w:style w:type="character" w:customStyle="1" w:styleId="WW8Num27z2">
    <w:name w:val="WW8Num27z2"/>
    <w:uiPriority w:val="99"/>
    <w:qFormat/>
    <w:rsid w:val="00121942"/>
  </w:style>
  <w:style w:type="character" w:customStyle="1" w:styleId="WW8Num27z3">
    <w:name w:val="WW8Num27z3"/>
    <w:uiPriority w:val="99"/>
    <w:qFormat/>
    <w:rsid w:val="00121942"/>
  </w:style>
  <w:style w:type="character" w:customStyle="1" w:styleId="WW8Num27z4">
    <w:name w:val="WW8Num27z4"/>
    <w:uiPriority w:val="99"/>
    <w:qFormat/>
    <w:rsid w:val="00121942"/>
  </w:style>
  <w:style w:type="character" w:customStyle="1" w:styleId="WW8Num27z5">
    <w:name w:val="WW8Num27z5"/>
    <w:uiPriority w:val="99"/>
    <w:qFormat/>
    <w:rsid w:val="00121942"/>
  </w:style>
  <w:style w:type="character" w:customStyle="1" w:styleId="WW8Num27z6">
    <w:name w:val="WW8Num27z6"/>
    <w:uiPriority w:val="99"/>
    <w:qFormat/>
    <w:rsid w:val="00121942"/>
  </w:style>
  <w:style w:type="character" w:customStyle="1" w:styleId="WW8Num27z7">
    <w:name w:val="WW8Num27z7"/>
    <w:uiPriority w:val="99"/>
    <w:qFormat/>
    <w:rsid w:val="00121942"/>
  </w:style>
  <w:style w:type="character" w:customStyle="1" w:styleId="WW8Num27z8">
    <w:name w:val="WW8Num27z8"/>
    <w:uiPriority w:val="99"/>
    <w:qFormat/>
    <w:rsid w:val="00121942"/>
  </w:style>
  <w:style w:type="character" w:customStyle="1" w:styleId="WW8Num28z0">
    <w:name w:val="WW8Num28z0"/>
    <w:uiPriority w:val="99"/>
    <w:qFormat/>
    <w:rsid w:val="00121942"/>
  </w:style>
  <w:style w:type="character" w:customStyle="1" w:styleId="WW8Num28z1">
    <w:name w:val="WW8Num28z1"/>
    <w:uiPriority w:val="99"/>
    <w:qFormat/>
    <w:rsid w:val="00121942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121942"/>
  </w:style>
  <w:style w:type="character" w:customStyle="1" w:styleId="WW8Num28z3">
    <w:name w:val="WW8Num28z3"/>
    <w:uiPriority w:val="99"/>
    <w:qFormat/>
    <w:rsid w:val="00121942"/>
  </w:style>
  <w:style w:type="character" w:customStyle="1" w:styleId="WW8Num28z4">
    <w:name w:val="WW8Num28z4"/>
    <w:uiPriority w:val="99"/>
    <w:qFormat/>
    <w:rsid w:val="00121942"/>
  </w:style>
  <w:style w:type="character" w:customStyle="1" w:styleId="WW8Num28z5">
    <w:name w:val="WW8Num28z5"/>
    <w:uiPriority w:val="99"/>
    <w:qFormat/>
    <w:rsid w:val="00121942"/>
  </w:style>
  <w:style w:type="character" w:customStyle="1" w:styleId="WW8Num28z6">
    <w:name w:val="WW8Num28z6"/>
    <w:uiPriority w:val="99"/>
    <w:qFormat/>
    <w:rsid w:val="00121942"/>
  </w:style>
  <w:style w:type="character" w:customStyle="1" w:styleId="WW8Num28z7">
    <w:name w:val="WW8Num28z7"/>
    <w:uiPriority w:val="99"/>
    <w:qFormat/>
    <w:rsid w:val="00121942"/>
  </w:style>
  <w:style w:type="character" w:customStyle="1" w:styleId="WW8Num28z8">
    <w:name w:val="WW8Num28z8"/>
    <w:uiPriority w:val="99"/>
    <w:qFormat/>
    <w:rsid w:val="00121942"/>
  </w:style>
  <w:style w:type="character" w:customStyle="1" w:styleId="WW8Num29z0">
    <w:name w:val="WW8Num29z0"/>
    <w:uiPriority w:val="99"/>
    <w:qFormat/>
    <w:rsid w:val="00121942"/>
  </w:style>
  <w:style w:type="character" w:customStyle="1" w:styleId="WW8Num29z1">
    <w:name w:val="WW8Num29z1"/>
    <w:uiPriority w:val="99"/>
    <w:qFormat/>
    <w:rsid w:val="00121942"/>
  </w:style>
  <w:style w:type="character" w:customStyle="1" w:styleId="WW8Num29z2">
    <w:name w:val="WW8Num29z2"/>
    <w:uiPriority w:val="99"/>
    <w:qFormat/>
    <w:rsid w:val="00121942"/>
  </w:style>
  <w:style w:type="character" w:customStyle="1" w:styleId="WW8Num29z3">
    <w:name w:val="WW8Num29z3"/>
    <w:uiPriority w:val="99"/>
    <w:qFormat/>
    <w:rsid w:val="00121942"/>
  </w:style>
  <w:style w:type="character" w:customStyle="1" w:styleId="WW8Num29z4">
    <w:name w:val="WW8Num29z4"/>
    <w:uiPriority w:val="99"/>
    <w:qFormat/>
    <w:rsid w:val="00121942"/>
  </w:style>
  <w:style w:type="character" w:customStyle="1" w:styleId="WW8Num29z5">
    <w:name w:val="WW8Num29z5"/>
    <w:uiPriority w:val="99"/>
    <w:qFormat/>
    <w:rsid w:val="00121942"/>
  </w:style>
  <w:style w:type="character" w:customStyle="1" w:styleId="WW8Num29z6">
    <w:name w:val="WW8Num29z6"/>
    <w:uiPriority w:val="99"/>
    <w:qFormat/>
    <w:rsid w:val="00121942"/>
  </w:style>
  <w:style w:type="character" w:customStyle="1" w:styleId="WW8Num29z7">
    <w:name w:val="WW8Num29z7"/>
    <w:uiPriority w:val="99"/>
    <w:qFormat/>
    <w:rsid w:val="00121942"/>
  </w:style>
  <w:style w:type="character" w:customStyle="1" w:styleId="WW8Num29z8">
    <w:name w:val="WW8Num29z8"/>
    <w:uiPriority w:val="99"/>
    <w:qFormat/>
    <w:rsid w:val="00121942"/>
  </w:style>
  <w:style w:type="character" w:customStyle="1" w:styleId="WW8Num30z0">
    <w:name w:val="WW8Num30z0"/>
    <w:uiPriority w:val="99"/>
    <w:qFormat/>
    <w:rsid w:val="00121942"/>
    <w:rPr>
      <w:rFonts w:ascii="Wingdings" w:hAnsi="Wingdings"/>
    </w:rPr>
  </w:style>
  <w:style w:type="character" w:customStyle="1" w:styleId="WW8Num30z1">
    <w:name w:val="WW8Num30z1"/>
    <w:uiPriority w:val="99"/>
    <w:qFormat/>
    <w:rsid w:val="00121942"/>
    <w:rPr>
      <w:rFonts w:ascii="Courier New" w:hAnsi="Courier New"/>
    </w:rPr>
  </w:style>
  <w:style w:type="character" w:customStyle="1" w:styleId="WW8Num30z3">
    <w:name w:val="WW8Num30z3"/>
    <w:uiPriority w:val="99"/>
    <w:qFormat/>
    <w:rsid w:val="00121942"/>
    <w:rPr>
      <w:rFonts w:ascii="Symbol" w:hAnsi="Symbol"/>
    </w:rPr>
  </w:style>
  <w:style w:type="character" w:customStyle="1" w:styleId="WW8Num31z0">
    <w:name w:val="WW8Num31z0"/>
    <w:uiPriority w:val="99"/>
    <w:qFormat/>
    <w:rsid w:val="00121942"/>
    <w:rPr>
      <w:rFonts w:ascii="Wingdings" w:hAnsi="Wingdings"/>
    </w:rPr>
  </w:style>
  <w:style w:type="character" w:customStyle="1" w:styleId="WW8Num31z1">
    <w:name w:val="WW8Num31z1"/>
    <w:uiPriority w:val="99"/>
    <w:qFormat/>
    <w:rsid w:val="00121942"/>
    <w:rPr>
      <w:rFonts w:ascii="Courier New" w:hAnsi="Courier New"/>
    </w:rPr>
  </w:style>
  <w:style w:type="character" w:customStyle="1" w:styleId="WW8Num31z3">
    <w:name w:val="WW8Num31z3"/>
    <w:uiPriority w:val="99"/>
    <w:qFormat/>
    <w:rsid w:val="00121942"/>
    <w:rPr>
      <w:rFonts w:ascii="Symbol" w:hAnsi="Symbol"/>
    </w:rPr>
  </w:style>
  <w:style w:type="character" w:customStyle="1" w:styleId="WW8Num32z0">
    <w:name w:val="WW8Num32z0"/>
    <w:uiPriority w:val="99"/>
    <w:qFormat/>
    <w:rsid w:val="00121942"/>
  </w:style>
  <w:style w:type="character" w:customStyle="1" w:styleId="WW8Num32z1">
    <w:name w:val="WW8Num32z1"/>
    <w:uiPriority w:val="99"/>
    <w:qFormat/>
    <w:rsid w:val="00121942"/>
    <w:rPr>
      <w:rFonts w:ascii="Courier New" w:hAnsi="Courier New"/>
    </w:rPr>
  </w:style>
  <w:style w:type="character" w:customStyle="1" w:styleId="WW8Num32z2">
    <w:name w:val="WW8Num32z2"/>
    <w:uiPriority w:val="99"/>
    <w:qFormat/>
    <w:rsid w:val="00121942"/>
    <w:rPr>
      <w:rFonts w:ascii="Wingdings" w:hAnsi="Wingdings"/>
    </w:rPr>
  </w:style>
  <w:style w:type="character" w:customStyle="1" w:styleId="WW8Num32z3">
    <w:name w:val="WW8Num32z3"/>
    <w:uiPriority w:val="99"/>
    <w:qFormat/>
    <w:rsid w:val="00121942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121942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121942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121942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121942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121942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121942"/>
    <w:rPr>
      <w:rFonts w:cs="Times New Roman"/>
    </w:rPr>
  </w:style>
  <w:style w:type="character" w:customStyle="1" w:styleId="WW8Num2z3">
    <w:name w:val="WW8Num2z3"/>
    <w:uiPriority w:val="99"/>
    <w:qFormat/>
    <w:rsid w:val="00121942"/>
  </w:style>
  <w:style w:type="character" w:customStyle="1" w:styleId="WW8Num2z4">
    <w:name w:val="WW8Num2z4"/>
    <w:uiPriority w:val="99"/>
    <w:qFormat/>
    <w:rsid w:val="00121942"/>
  </w:style>
  <w:style w:type="character" w:customStyle="1" w:styleId="WW8Num2z5">
    <w:name w:val="WW8Num2z5"/>
    <w:uiPriority w:val="99"/>
    <w:qFormat/>
    <w:rsid w:val="00121942"/>
  </w:style>
  <w:style w:type="character" w:customStyle="1" w:styleId="WW8Num2z6">
    <w:name w:val="WW8Num2z6"/>
    <w:uiPriority w:val="99"/>
    <w:qFormat/>
    <w:rsid w:val="00121942"/>
  </w:style>
  <w:style w:type="character" w:customStyle="1" w:styleId="WW8Num2z7">
    <w:name w:val="WW8Num2z7"/>
    <w:uiPriority w:val="99"/>
    <w:qFormat/>
    <w:rsid w:val="00121942"/>
  </w:style>
  <w:style w:type="character" w:customStyle="1" w:styleId="WW8Num2z8">
    <w:name w:val="WW8Num2z8"/>
    <w:uiPriority w:val="99"/>
    <w:qFormat/>
    <w:rsid w:val="00121942"/>
  </w:style>
  <w:style w:type="character" w:customStyle="1" w:styleId="WW8Num3z4">
    <w:name w:val="WW8Num3z4"/>
    <w:uiPriority w:val="99"/>
    <w:qFormat/>
    <w:rsid w:val="00121942"/>
  </w:style>
  <w:style w:type="character" w:customStyle="1" w:styleId="WW8Num3z5">
    <w:name w:val="WW8Num3z5"/>
    <w:uiPriority w:val="99"/>
    <w:qFormat/>
    <w:rsid w:val="00121942"/>
  </w:style>
  <w:style w:type="character" w:customStyle="1" w:styleId="WW8Num3z6">
    <w:name w:val="WW8Num3z6"/>
    <w:uiPriority w:val="99"/>
    <w:qFormat/>
    <w:rsid w:val="00121942"/>
  </w:style>
  <w:style w:type="character" w:customStyle="1" w:styleId="WW8Num3z7">
    <w:name w:val="WW8Num3z7"/>
    <w:uiPriority w:val="99"/>
    <w:qFormat/>
    <w:rsid w:val="00121942"/>
  </w:style>
  <w:style w:type="character" w:customStyle="1" w:styleId="WW8Num3z8">
    <w:name w:val="WW8Num3z8"/>
    <w:uiPriority w:val="99"/>
    <w:qFormat/>
    <w:rsid w:val="00121942"/>
  </w:style>
  <w:style w:type="paragraph" w:customStyle="1" w:styleId="LO-Normal">
    <w:name w:val="LO-Normal"/>
    <w:uiPriority w:val="99"/>
    <w:qFormat/>
    <w:rsid w:val="00121942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121942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121942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121942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121942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121942"/>
    <w:rPr>
      <w:color w:val="666666"/>
    </w:rPr>
  </w:style>
  <w:style w:type="character" w:customStyle="1" w:styleId="FontStyle95">
    <w:name w:val="Font Style95"/>
    <w:uiPriority w:val="99"/>
    <w:qFormat/>
    <w:rsid w:val="00121942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121942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121942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121942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121942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121942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12194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121942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12194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12194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121942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121942"/>
    <w:rPr>
      <w:rFonts w:cs="Times New Roman"/>
    </w:rPr>
  </w:style>
  <w:style w:type="paragraph" w:customStyle="1" w:styleId="biblio">
    <w:name w:val="biblio"/>
    <w:basedOn w:val="a2"/>
    <w:uiPriority w:val="99"/>
    <w:qFormat/>
    <w:rsid w:val="00121942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121942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121942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121942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121942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121942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121942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121942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121942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121942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121942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121942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121942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121942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121942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121942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121942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121942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121942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121942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121942"/>
  </w:style>
  <w:style w:type="character" w:customStyle="1" w:styleId="texttext1">
    <w:name w:val="texttext1"/>
    <w:uiPriority w:val="99"/>
    <w:qFormat/>
    <w:rsid w:val="00121942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121942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121942"/>
    <w:rPr>
      <w:rFonts w:ascii="Times New Roman" w:hAnsi="Times New Roman"/>
    </w:rPr>
  </w:style>
  <w:style w:type="character" w:customStyle="1" w:styleId="textbf">
    <w:name w:val="textbf"/>
    <w:uiPriority w:val="99"/>
    <w:qFormat/>
    <w:rsid w:val="00121942"/>
  </w:style>
  <w:style w:type="character" w:customStyle="1" w:styleId="textit">
    <w:name w:val="textit"/>
    <w:uiPriority w:val="99"/>
    <w:qFormat/>
    <w:rsid w:val="00121942"/>
  </w:style>
  <w:style w:type="character" w:customStyle="1" w:styleId="textdoc1">
    <w:name w:val="textdoc1"/>
    <w:uiPriority w:val="99"/>
    <w:qFormat/>
    <w:rsid w:val="00121942"/>
  </w:style>
  <w:style w:type="paragraph" w:customStyle="1" w:styleId="textdoc">
    <w:name w:val="textdoc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121942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121942"/>
  </w:style>
  <w:style w:type="paragraph" w:customStyle="1" w:styleId="normalrus">
    <w:name w:val="normalrus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121942"/>
  </w:style>
  <w:style w:type="character" w:customStyle="1" w:styleId="num0">
    <w:name w:val="num0"/>
    <w:uiPriority w:val="99"/>
    <w:qFormat/>
    <w:rsid w:val="00121942"/>
  </w:style>
  <w:style w:type="paragraph" w:customStyle="1" w:styleId="Style27">
    <w:name w:val="Style27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121942"/>
  </w:style>
  <w:style w:type="character" w:customStyle="1" w:styleId="style80">
    <w:name w:val="style8"/>
    <w:uiPriority w:val="99"/>
    <w:qFormat/>
    <w:rsid w:val="00121942"/>
  </w:style>
  <w:style w:type="paragraph" w:customStyle="1" w:styleId="ptx2">
    <w:name w:val="ptx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121942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121942"/>
    <w:rPr>
      <w:b/>
    </w:rPr>
  </w:style>
  <w:style w:type="character" w:customStyle="1" w:styleId="ListLabel1">
    <w:name w:val="ListLabel 1"/>
    <w:uiPriority w:val="99"/>
    <w:qFormat/>
    <w:rsid w:val="00121942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121942"/>
  </w:style>
  <w:style w:type="character" w:customStyle="1" w:styleId="ListLabel3">
    <w:name w:val="ListLabel 3"/>
    <w:uiPriority w:val="99"/>
    <w:qFormat/>
    <w:rsid w:val="00121942"/>
    <w:rPr>
      <w:b/>
    </w:rPr>
  </w:style>
  <w:style w:type="character" w:customStyle="1" w:styleId="ListLabel4">
    <w:name w:val="ListLabel 4"/>
    <w:uiPriority w:val="99"/>
    <w:qFormat/>
    <w:rsid w:val="00121942"/>
  </w:style>
  <w:style w:type="character" w:customStyle="1" w:styleId="ListLabel5">
    <w:name w:val="ListLabel 5"/>
    <w:uiPriority w:val="99"/>
    <w:qFormat/>
    <w:rsid w:val="00121942"/>
    <w:rPr>
      <w:color w:val="00000A"/>
    </w:rPr>
  </w:style>
  <w:style w:type="character" w:customStyle="1" w:styleId="ListLabel6">
    <w:name w:val="ListLabel 6"/>
    <w:uiPriority w:val="99"/>
    <w:qFormat/>
    <w:rsid w:val="00121942"/>
    <w:rPr>
      <w:sz w:val="20"/>
    </w:rPr>
  </w:style>
  <w:style w:type="character" w:customStyle="1" w:styleId="2ff9">
    <w:name w:val="Название Знак2"/>
    <w:uiPriority w:val="99"/>
    <w:qFormat/>
    <w:locked/>
    <w:rsid w:val="00121942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121942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121942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121942"/>
    <w:rPr>
      <w:sz w:val="24"/>
    </w:rPr>
  </w:style>
  <w:style w:type="character" w:customStyle="1" w:styleId="2ffc">
    <w:name w:val="Текст выноски Знак2"/>
    <w:uiPriority w:val="99"/>
    <w:qFormat/>
    <w:locked/>
    <w:rsid w:val="00121942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121942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121942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12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121942"/>
  </w:style>
  <w:style w:type="character" w:customStyle="1" w:styleId="ft1846">
    <w:name w:val="ft1846"/>
    <w:uiPriority w:val="99"/>
    <w:qFormat/>
    <w:rsid w:val="00121942"/>
  </w:style>
  <w:style w:type="character" w:customStyle="1" w:styleId="ft1850">
    <w:name w:val="ft1850"/>
    <w:uiPriority w:val="99"/>
    <w:qFormat/>
    <w:rsid w:val="00121942"/>
  </w:style>
  <w:style w:type="character" w:customStyle="1" w:styleId="ft1994">
    <w:name w:val="ft1994"/>
    <w:uiPriority w:val="99"/>
    <w:qFormat/>
    <w:rsid w:val="00121942"/>
  </w:style>
  <w:style w:type="character" w:customStyle="1" w:styleId="ft2006">
    <w:name w:val="ft2006"/>
    <w:uiPriority w:val="99"/>
    <w:qFormat/>
    <w:rsid w:val="00121942"/>
  </w:style>
  <w:style w:type="character" w:customStyle="1" w:styleId="ft2181">
    <w:name w:val="ft2181"/>
    <w:uiPriority w:val="99"/>
    <w:qFormat/>
    <w:rsid w:val="00121942"/>
  </w:style>
  <w:style w:type="character" w:customStyle="1" w:styleId="ft2193">
    <w:name w:val="ft2193"/>
    <w:uiPriority w:val="99"/>
    <w:qFormat/>
    <w:rsid w:val="00121942"/>
  </w:style>
  <w:style w:type="character" w:customStyle="1" w:styleId="ft2205">
    <w:name w:val="ft2205"/>
    <w:uiPriority w:val="99"/>
    <w:qFormat/>
    <w:rsid w:val="00121942"/>
  </w:style>
  <w:style w:type="character" w:customStyle="1" w:styleId="ft2213">
    <w:name w:val="ft2213"/>
    <w:uiPriority w:val="99"/>
    <w:qFormat/>
    <w:rsid w:val="00121942"/>
  </w:style>
  <w:style w:type="character" w:customStyle="1" w:styleId="editsection">
    <w:name w:val="editsection"/>
    <w:uiPriority w:val="99"/>
    <w:qFormat/>
    <w:rsid w:val="00121942"/>
  </w:style>
  <w:style w:type="paragraph" w:customStyle="1" w:styleId="-10-11">
    <w:name w:val="А-10-11"/>
    <w:basedOn w:val="a2"/>
    <w:uiPriority w:val="99"/>
    <w:qFormat/>
    <w:rsid w:val="00121942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121942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121942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12194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121942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121942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121942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121942"/>
  </w:style>
  <w:style w:type="character" w:customStyle="1" w:styleId="1113">
    <w:name w:val="Сильное выделение111"/>
    <w:uiPriority w:val="99"/>
    <w:qFormat/>
    <w:rsid w:val="00121942"/>
    <w:rPr>
      <w:b/>
    </w:rPr>
  </w:style>
  <w:style w:type="paragraph" w:customStyle="1" w:styleId="HTML1a">
    <w:name w:val="Стандартный HTML1"/>
    <w:basedOn w:val="a2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121942"/>
  </w:style>
  <w:style w:type="character" w:customStyle="1" w:styleId="reference-text">
    <w:name w:val="reference-text"/>
    <w:uiPriority w:val="99"/>
    <w:qFormat/>
    <w:rsid w:val="00121942"/>
  </w:style>
  <w:style w:type="paragraph" w:customStyle="1" w:styleId="snip1">
    <w:name w:val="snip1"/>
    <w:basedOn w:val="a2"/>
    <w:uiPriority w:val="99"/>
    <w:qFormat/>
    <w:rsid w:val="00121942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121942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121942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12194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121942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121942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121942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121942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121942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121942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121942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121942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121942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121942"/>
    <w:rPr>
      <w:b/>
      <w:sz w:val="28"/>
    </w:rPr>
  </w:style>
  <w:style w:type="character" w:customStyle="1" w:styleId="4120">
    <w:name w:val="Знак Знак412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121942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121942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121942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121942"/>
    <w:rPr>
      <w:sz w:val="24"/>
    </w:rPr>
  </w:style>
  <w:style w:type="character" w:customStyle="1" w:styleId="5120">
    <w:name w:val="Знак Знак512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121942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121942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121942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121942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121942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121942"/>
    <w:rPr>
      <w:sz w:val="16"/>
    </w:rPr>
  </w:style>
  <w:style w:type="character" w:customStyle="1" w:styleId="502">
    <w:name w:val="Знак Знак502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121942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121942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121942"/>
    <w:rPr>
      <w:sz w:val="24"/>
      <w:lang w:val="ru-RU" w:eastAsia="ru-RU"/>
    </w:rPr>
  </w:style>
  <w:style w:type="character" w:customStyle="1" w:styleId="5210">
    <w:name w:val="Знак5 Знак21"/>
    <w:uiPriority w:val="99"/>
    <w:rsid w:val="00121942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121942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121942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121942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121942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121942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121942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121942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121942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121942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121942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121942"/>
    <w:rPr>
      <w:b/>
      <w:sz w:val="28"/>
    </w:rPr>
  </w:style>
  <w:style w:type="character" w:customStyle="1" w:styleId="4130">
    <w:name w:val="Знак Знак413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121942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121942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121942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121942"/>
    <w:rPr>
      <w:sz w:val="24"/>
    </w:rPr>
  </w:style>
  <w:style w:type="character" w:customStyle="1" w:styleId="513">
    <w:name w:val="Знак Знак513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121942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121942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121942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121942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121942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121942"/>
    <w:rPr>
      <w:sz w:val="16"/>
    </w:rPr>
  </w:style>
  <w:style w:type="character" w:customStyle="1" w:styleId="503">
    <w:name w:val="Знак Знак503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121942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121942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121942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121942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121942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121942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121942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121942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121942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121942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121942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121942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121942"/>
    <w:rPr>
      <w:b/>
      <w:sz w:val="28"/>
    </w:rPr>
  </w:style>
  <w:style w:type="character" w:customStyle="1" w:styleId="4140">
    <w:name w:val="Знак Знак414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121942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121942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121942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121942"/>
    <w:rPr>
      <w:sz w:val="24"/>
    </w:rPr>
  </w:style>
  <w:style w:type="character" w:customStyle="1" w:styleId="514">
    <w:name w:val="Знак Знак514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121942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121942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121942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121942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121942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121942"/>
    <w:rPr>
      <w:sz w:val="16"/>
    </w:rPr>
  </w:style>
  <w:style w:type="character" w:customStyle="1" w:styleId="504">
    <w:name w:val="Знак Знак504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121942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121942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121942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121942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121942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121942"/>
    <w:rPr>
      <w:sz w:val="24"/>
    </w:rPr>
  </w:style>
  <w:style w:type="character" w:customStyle="1" w:styleId="77">
    <w:name w:val="Знак Знак77"/>
    <w:uiPriority w:val="99"/>
    <w:qFormat/>
    <w:rsid w:val="00121942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121942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121942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121942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121942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121942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121942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121942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121942"/>
    <w:rPr>
      <w:b/>
      <w:sz w:val="28"/>
    </w:rPr>
  </w:style>
  <w:style w:type="character" w:customStyle="1" w:styleId="415">
    <w:name w:val="Знак Знак415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121942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121942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121942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121942"/>
    <w:rPr>
      <w:sz w:val="24"/>
    </w:rPr>
  </w:style>
  <w:style w:type="character" w:customStyle="1" w:styleId="515">
    <w:name w:val="Знак Знак515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121942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121942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121942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121942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121942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121942"/>
    <w:rPr>
      <w:sz w:val="16"/>
    </w:rPr>
  </w:style>
  <w:style w:type="character" w:customStyle="1" w:styleId="505">
    <w:name w:val="Знак Знак505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121942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121942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121942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121942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121942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121942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121942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121942"/>
    <w:rPr>
      <w:sz w:val="24"/>
    </w:rPr>
  </w:style>
  <w:style w:type="character" w:customStyle="1" w:styleId="780">
    <w:name w:val="Знак Знак78"/>
    <w:uiPriority w:val="99"/>
    <w:qFormat/>
    <w:rsid w:val="00121942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121942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121942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121942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121942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121942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121942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121942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121942"/>
    <w:rPr>
      <w:b/>
      <w:sz w:val="28"/>
    </w:rPr>
  </w:style>
  <w:style w:type="character" w:customStyle="1" w:styleId="416">
    <w:name w:val="Знак Знак416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121942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121942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121942"/>
    <w:rPr>
      <w:sz w:val="24"/>
    </w:rPr>
  </w:style>
  <w:style w:type="character" w:customStyle="1" w:styleId="516">
    <w:name w:val="Знак Знак516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121942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121942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121942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121942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121942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121942"/>
    <w:rPr>
      <w:sz w:val="16"/>
    </w:rPr>
  </w:style>
  <w:style w:type="character" w:customStyle="1" w:styleId="506">
    <w:name w:val="Знак Знак506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121942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121942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121942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121942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121942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121942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12194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121942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121942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1219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1219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1219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1219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1219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1219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1219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121942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121942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121942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121942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121942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121942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12194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12194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12194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121942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12194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1219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1219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12194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12194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12194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121942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121942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121942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121942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121942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121942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121942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121942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121942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121942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12194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121942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121942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121942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121942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1219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121942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121942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121942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121942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12194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121942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121942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121942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121942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121942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1219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121942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121942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1219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121942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121942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121942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121942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121942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121942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121942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121942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121942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121942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121942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121942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121942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121942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121942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121942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121942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121942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121942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1219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121942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121942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12194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121942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1219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121942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121942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121942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121942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121942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121942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121942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121942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121942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121942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12194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121942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121942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12194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121942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121942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12194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12194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1219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1219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1219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1219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12194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12194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12194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12194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12194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12194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121942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121942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121942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1219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1219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1219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1219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1219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121942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121942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121942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1219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121942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121942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121942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121942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121942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121942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121942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121942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121942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121942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121942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121942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1219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121942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121942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121942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121942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121942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121942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121942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121942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121942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121942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121942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121942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121942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121942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121942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121942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121942"/>
    <w:rPr>
      <w:sz w:val="22"/>
    </w:rPr>
  </w:style>
  <w:style w:type="character" w:customStyle="1" w:styleId="useremail">
    <w:name w:val="useremail"/>
    <w:uiPriority w:val="99"/>
    <w:qFormat/>
    <w:rsid w:val="00121942"/>
    <w:rPr>
      <w:b/>
      <w:color w:val="555555"/>
    </w:rPr>
  </w:style>
  <w:style w:type="character" w:customStyle="1" w:styleId="sel1">
    <w:name w:val="sel1"/>
    <w:basedOn w:val="a3"/>
    <w:uiPriority w:val="99"/>
    <w:qFormat/>
    <w:rsid w:val="00121942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121942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121942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121942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121942"/>
    <w:rPr>
      <w:rFonts w:cs="Times New Roman"/>
    </w:rPr>
  </w:style>
  <w:style w:type="character" w:customStyle="1" w:styleId="at3">
    <w:name w:val="at3"/>
    <w:basedOn w:val="a3"/>
    <w:uiPriority w:val="99"/>
    <w:qFormat/>
    <w:rsid w:val="00121942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121942"/>
    <w:rPr>
      <w:rFonts w:cs="Times New Roman"/>
    </w:rPr>
  </w:style>
  <w:style w:type="character" w:customStyle="1" w:styleId="tooltipextranews">
    <w:name w:val="tooltip_extranews"/>
    <w:uiPriority w:val="99"/>
    <w:qFormat/>
    <w:rsid w:val="00121942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121942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121942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121942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121942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121942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121942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121942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121942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12194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121942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121942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121942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121942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121942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121942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121942"/>
  </w:style>
  <w:style w:type="character" w:customStyle="1" w:styleId="WW-Absatz-Standardschriftart">
    <w:name w:val="WW-Absatz-Standardschriftart"/>
    <w:uiPriority w:val="99"/>
    <w:qFormat/>
    <w:rsid w:val="00121942"/>
  </w:style>
  <w:style w:type="character" w:customStyle="1" w:styleId="FontStyle150">
    <w:name w:val="Font Style15"/>
    <w:basedOn w:val="1fff5"/>
    <w:uiPriority w:val="99"/>
    <w:qFormat/>
    <w:rsid w:val="00121942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121942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121942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121942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121942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121942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121942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121942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121942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121942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121942"/>
    <w:rPr>
      <w:rFonts w:cs="Times New Roman"/>
    </w:rPr>
  </w:style>
  <w:style w:type="character" w:customStyle="1" w:styleId="mr1">
    <w:name w:val="mr1"/>
    <w:basedOn w:val="a3"/>
    <w:uiPriority w:val="99"/>
    <w:qFormat/>
    <w:rsid w:val="00121942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121942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121942"/>
    <w:rPr>
      <w:rFonts w:cs="Times New Roman"/>
    </w:rPr>
  </w:style>
  <w:style w:type="character" w:customStyle="1" w:styleId="bod1">
    <w:name w:val="bod1"/>
    <w:basedOn w:val="a3"/>
    <w:uiPriority w:val="99"/>
    <w:qFormat/>
    <w:rsid w:val="00121942"/>
    <w:rPr>
      <w:rFonts w:cs="Times New Roman"/>
    </w:rPr>
  </w:style>
  <w:style w:type="paragraph" w:customStyle="1" w:styleId="911">
    <w:name w:val="Знак91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121942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121942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121942"/>
  </w:style>
  <w:style w:type="character" w:customStyle="1" w:styleId="contextualspellingandgrammarerror">
    <w:name w:val="contextualspellingandgrammarerror"/>
    <w:uiPriority w:val="99"/>
    <w:qFormat/>
    <w:rsid w:val="00121942"/>
  </w:style>
  <w:style w:type="character" w:customStyle="1" w:styleId="normaltextrun1">
    <w:name w:val="normaltextrun1"/>
    <w:uiPriority w:val="99"/>
    <w:qFormat/>
    <w:rsid w:val="00121942"/>
  </w:style>
  <w:style w:type="character" w:customStyle="1" w:styleId="eop">
    <w:name w:val="eop"/>
    <w:uiPriority w:val="99"/>
    <w:qFormat/>
    <w:rsid w:val="00121942"/>
  </w:style>
  <w:style w:type="character" w:customStyle="1" w:styleId="NormalWebChar">
    <w:name w:val="Normal (Web) Char"/>
    <w:uiPriority w:val="99"/>
    <w:qFormat/>
    <w:locked/>
    <w:rsid w:val="00121942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121942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121942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121942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121942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121942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12194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121942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121942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121942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121942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121942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121942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121942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121942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121942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121942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121942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121942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121942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121942"/>
    <w:rPr>
      <w:b/>
      <w:sz w:val="28"/>
    </w:rPr>
  </w:style>
  <w:style w:type="character" w:customStyle="1" w:styleId="86">
    <w:name w:val="Знак Знак86"/>
    <w:uiPriority w:val="99"/>
    <w:rsid w:val="00121942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1219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12194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1219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121942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121942"/>
  </w:style>
  <w:style w:type="character" w:customStyle="1" w:styleId="2310">
    <w:name w:val="Знак Знак23 Знак1"/>
    <w:uiPriority w:val="99"/>
    <w:locked/>
    <w:rsid w:val="00121942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121942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121942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121942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121942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121942"/>
    <w:rPr>
      <w:sz w:val="24"/>
    </w:rPr>
  </w:style>
  <w:style w:type="character" w:customStyle="1" w:styleId="518">
    <w:name w:val="Знак Знак518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121942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121942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121942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121942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121942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121942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12194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121942"/>
    <w:rPr>
      <w:sz w:val="16"/>
    </w:rPr>
  </w:style>
  <w:style w:type="character" w:customStyle="1" w:styleId="508">
    <w:name w:val="Знак Знак508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121942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121942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121942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121942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121942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12194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121942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121942"/>
    <w:rPr>
      <w:color w:val="808080"/>
    </w:rPr>
  </w:style>
  <w:style w:type="character" w:customStyle="1" w:styleId="552">
    <w:name w:val="Знак Знак552"/>
    <w:uiPriority w:val="99"/>
    <w:qFormat/>
    <w:locked/>
    <w:rsid w:val="00121942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12194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121942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121942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121942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121942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121942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121942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121942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121942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121942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1219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1219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1219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12194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1219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12194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1219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12194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121942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121942"/>
    <w:rPr>
      <w:b/>
      <w:sz w:val="28"/>
    </w:rPr>
  </w:style>
  <w:style w:type="character" w:customStyle="1" w:styleId="702">
    <w:name w:val="Знак Знак702"/>
    <w:uiPriority w:val="99"/>
    <w:qFormat/>
    <w:rsid w:val="00121942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121942"/>
    <w:rPr>
      <w:b/>
      <w:sz w:val="28"/>
    </w:rPr>
  </w:style>
  <w:style w:type="character" w:customStyle="1" w:styleId="682">
    <w:name w:val="Знак Знак682"/>
    <w:uiPriority w:val="99"/>
    <w:qFormat/>
    <w:rsid w:val="00121942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121942"/>
    <w:rPr>
      <w:b/>
    </w:rPr>
  </w:style>
  <w:style w:type="paragraph" w:customStyle="1" w:styleId="HTML21">
    <w:name w:val="Стандартный HTML2"/>
    <w:basedOn w:val="a2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121942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121942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121942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121942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12194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121942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12194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121942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121942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121942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121942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121942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121942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121942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121942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121942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121942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1219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12194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1219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121942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121942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121942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121942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121942"/>
    <w:rPr>
      <w:sz w:val="24"/>
    </w:rPr>
  </w:style>
  <w:style w:type="character" w:customStyle="1" w:styleId="5170">
    <w:name w:val="Знак Знак517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121942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121942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121942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121942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121942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121942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12194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121942"/>
    <w:rPr>
      <w:sz w:val="16"/>
    </w:rPr>
  </w:style>
  <w:style w:type="character" w:customStyle="1" w:styleId="507">
    <w:name w:val="Знак Знак507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121942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1219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121942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12194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121942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121942"/>
    <w:rPr>
      <w:color w:val="808080"/>
    </w:rPr>
  </w:style>
  <w:style w:type="character" w:customStyle="1" w:styleId="5510">
    <w:name w:val="Знак Знак551"/>
    <w:uiPriority w:val="99"/>
    <w:qFormat/>
    <w:locked/>
    <w:rsid w:val="00121942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12194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121942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121942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121942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121942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121942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121942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121942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121942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121942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1219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1219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1219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12194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1219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12194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1219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12194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121942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121942"/>
    <w:rPr>
      <w:b/>
      <w:sz w:val="28"/>
    </w:rPr>
  </w:style>
  <w:style w:type="character" w:customStyle="1" w:styleId="701">
    <w:name w:val="Знак Знак701"/>
    <w:uiPriority w:val="99"/>
    <w:qFormat/>
    <w:rsid w:val="00121942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121942"/>
    <w:rPr>
      <w:b/>
      <w:sz w:val="28"/>
    </w:rPr>
  </w:style>
  <w:style w:type="character" w:customStyle="1" w:styleId="6810">
    <w:name w:val="Знак Знак681"/>
    <w:uiPriority w:val="99"/>
    <w:qFormat/>
    <w:rsid w:val="00121942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121942"/>
    <w:rPr>
      <w:b/>
    </w:rPr>
  </w:style>
  <w:style w:type="paragraph" w:customStyle="1" w:styleId="HTML31">
    <w:name w:val="Стандартный HTML3"/>
    <w:basedOn w:val="a2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121942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121942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121942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121942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121942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121942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1219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121942"/>
    <w:rPr>
      <w:b/>
    </w:rPr>
  </w:style>
  <w:style w:type="character" w:customStyle="1" w:styleId="1115">
    <w:name w:val="Слабая ссылка111"/>
    <w:uiPriority w:val="99"/>
    <w:qFormat/>
    <w:rsid w:val="00121942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121942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121942"/>
    <w:rPr>
      <w:b/>
      <w:smallCaps/>
      <w:spacing w:val="5"/>
    </w:rPr>
  </w:style>
  <w:style w:type="character" w:customStyle="1" w:styleId="3ff9">
    <w:name w:val="Замещающий текст3"/>
    <w:uiPriority w:val="99"/>
    <w:rsid w:val="00121942"/>
    <w:rPr>
      <w:color w:val="808080"/>
    </w:rPr>
  </w:style>
  <w:style w:type="character" w:customStyle="1" w:styleId="1260">
    <w:name w:val="Знак1 Знак Знак26"/>
    <w:uiPriority w:val="99"/>
    <w:locked/>
    <w:rsid w:val="00121942"/>
    <w:rPr>
      <w:sz w:val="24"/>
    </w:rPr>
  </w:style>
  <w:style w:type="character" w:customStyle="1" w:styleId="1272">
    <w:name w:val="Знак1 Знак Знак27"/>
    <w:uiPriority w:val="99"/>
    <w:locked/>
    <w:rsid w:val="00121942"/>
    <w:rPr>
      <w:sz w:val="24"/>
    </w:rPr>
  </w:style>
  <w:style w:type="character" w:customStyle="1" w:styleId="7d">
    <w:name w:val="Без интервала Знак7"/>
    <w:uiPriority w:val="99"/>
    <w:locked/>
    <w:rsid w:val="00121942"/>
    <w:rPr>
      <w:sz w:val="24"/>
      <w:lang w:eastAsia="en-US"/>
    </w:rPr>
  </w:style>
  <w:style w:type="character" w:customStyle="1" w:styleId="393">
    <w:name w:val="Знак Знак393"/>
    <w:uiPriority w:val="99"/>
    <w:rsid w:val="00121942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121942"/>
    <w:rPr>
      <w:b/>
      <w:sz w:val="28"/>
    </w:rPr>
  </w:style>
  <w:style w:type="character" w:customStyle="1" w:styleId="373">
    <w:name w:val="Знак Знак373"/>
    <w:uiPriority w:val="99"/>
    <w:rsid w:val="00121942"/>
    <w:rPr>
      <w:b/>
      <w:i/>
      <w:sz w:val="26"/>
    </w:rPr>
  </w:style>
  <w:style w:type="character" w:customStyle="1" w:styleId="363">
    <w:name w:val="Знак Знак363"/>
    <w:uiPriority w:val="99"/>
    <w:rsid w:val="00121942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121942"/>
    <w:rPr>
      <w:sz w:val="24"/>
      <w:lang w:val="ru-RU" w:eastAsia="ru-RU"/>
    </w:rPr>
  </w:style>
  <w:style w:type="character" w:customStyle="1" w:styleId="3430">
    <w:name w:val="Знак Знак343"/>
    <w:uiPriority w:val="99"/>
    <w:rsid w:val="00121942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121942"/>
    <w:rPr>
      <w:sz w:val="16"/>
    </w:rPr>
  </w:style>
  <w:style w:type="character" w:customStyle="1" w:styleId="Heading122">
    <w:name w:val="Heading 12 Знак Знак2"/>
    <w:uiPriority w:val="99"/>
    <w:qFormat/>
    <w:rsid w:val="00121942"/>
    <w:rPr>
      <w:rFonts w:ascii="Courier New" w:hAnsi="Courier New"/>
    </w:rPr>
  </w:style>
  <w:style w:type="character" w:customStyle="1" w:styleId="3140">
    <w:name w:val="Знак Знак314"/>
    <w:uiPriority w:val="99"/>
    <w:rsid w:val="00121942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121942"/>
    <w:rPr>
      <w:sz w:val="24"/>
    </w:rPr>
  </w:style>
  <w:style w:type="character" w:customStyle="1" w:styleId="293">
    <w:name w:val="Знак Знак293"/>
    <w:uiPriority w:val="99"/>
    <w:rsid w:val="00121942"/>
    <w:rPr>
      <w:sz w:val="24"/>
    </w:rPr>
  </w:style>
  <w:style w:type="character" w:customStyle="1" w:styleId="7130">
    <w:name w:val="Знак Знак713"/>
    <w:uiPriority w:val="99"/>
    <w:rsid w:val="00121942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12194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121942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121942"/>
    <w:rPr>
      <w:rFonts w:ascii="Tahoma" w:hAnsi="Tahoma"/>
    </w:rPr>
  </w:style>
  <w:style w:type="character" w:customStyle="1" w:styleId="273">
    <w:name w:val="Знак Знак273"/>
    <w:uiPriority w:val="99"/>
    <w:qFormat/>
    <w:rsid w:val="00121942"/>
    <w:rPr>
      <w:sz w:val="24"/>
    </w:rPr>
  </w:style>
  <w:style w:type="character" w:customStyle="1" w:styleId="1090">
    <w:name w:val="Знак Знак109"/>
    <w:uiPriority w:val="99"/>
    <w:locked/>
    <w:rsid w:val="00121942"/>
    <w:rPr>
      <w:sz w:val="16"/>
      <w:lang w:val="ru-RU" w:eastAsia="ru-RU"/>
    </w:rPr>
  </w:style>
  <w:style w:type="character" w:customStyle="1" w:styleId="626">
    <w:name w:val="Знак Знак626"/>
    <w:uiPriority w:val="99"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121942"/>
    <w:rPr>
      <w:sz w:val="24"/>
      <w:lang w:val="en-US"/>
    </w:rPr>
  </w:style>
  <w:style w:type="character" w:customStyle="1" w:styleId="1231">
    <w:name w:val="Знак Знак123"/>
    <w:uiPriority w:val="99"/>
    <w:rsid w:val="00121942"/>
    <w:rPr>
      <w:sz w:val="16"/>
    </w:rPr>
  </w:style>
  <w:style w:type="character" w:customStyle="1" w:styleId="1350">
    <w:name w:val="Знак Знак135"/>
    <w:uiPriority w:val="99"/>
    <w:rsid w:val="00121942"/>
    <w:rPr>
      <w:lang w:val="ru-RU" w:eastAsia="ru-RU"/>
    </w:rPr>
  </w:style>
  <w:style w:type="character" w:customStyle="1" w:styleId="16100">
    <w:name w:val="Знак Знак1610"/>
    <w:uiPriority w:val="99"/>
    <w:locked/>
    <w:rsid w:val="00121942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121942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121942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121942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121942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121942"/>
    <w:rPr>
      <w:rFonts w:ascii="Arial" w:hAnsi="Arial"/>
      <w:sz w:val="22"/>
    </w:rPr>
  </w:style>
  <w:style w:type="character" w:customStyle="1" w:styleId="199">
    <w:name w:val="Знак Знак199"/>
    <w:uiPriority w:val="99"/>
    <w:rsid w:val="00121942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121942"/>
    <w:rPr>
      <w:rFonts w:ascii="Courier New" w:hAnsi="Courier New"/>
    </w:rPr>
  </w:style>
  <w:style w:type="character" w:customStyle="1" w:styleId="179">
    <w:name w:val="Знак Знак179"/>
    <w:uiPriority w:val="99"/>
    <w:rsid w:val="00121942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121942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121942"/>
    <w:rPr>
      <w:sz w:val="24"/>
    </w:rPr>
  </w:style>
  <w:style w:type="character" w:customStyle="1" w:styleId="5200">
    <w:name w:val="Знак Знак520"/>
    <w:uiPriority w:val="99"/>
    <w:rsid w:val="00121942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121942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121942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121942"/>
    <w:rPr>
      <w:b/>
      <w:sz w:val="28"/>
    </w:rPr>
  </w:style>
  <w:style w:type="character" w:customStyle="1" w:styleId="800">
    <w:name w:val="Знак Знак80"/>
    <w:uiPriority w:val="99"/>
    <w:rsid w:val="00121942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1219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121942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121942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12194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1219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121942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121942"/>
  </w:style>
  <w:style w:type="character" w:customStyle="1" w:styleId="2380">
    <w:name w:val="Знак Знак23 Знак8"/>
    <w:uiPriority w:val="99"/>
    <w:locked/>
    <w:rsid w:val="00121942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121942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121942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121942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121942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121942"/>
    <w:rPr>
      <w:sz w:val="24"/>
    </w:rPr>
  </w:style>
  <w:style w:type="character" w:customStyle="1" w:styleId="51100">
    <w:name w:val="Знак Знак5110"/>
    <w:uiPriority w:val="99"/>
    <w:locked/>
    <w:rsid w:val="00121942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121942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121942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121942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121942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121942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121942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12194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121942"/>
    <w:rPr>
      <w:sz w:val="16"/>
    </w:rPr>
  </w:style>
  <w:style w:type="character" w:customStyle="1" w:styleId="509">
    <w:name w:val="Знак Знак509"/>
    <w:uiPriority w:val="99"/>
    <w:locked/>
    <w:rsid w:val="00121942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121942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121942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12194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121942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121942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12194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121942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121942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121942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121942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121942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121942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121942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121942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121942"/>
    <w:rPr>
      <w:lang w:val="ru-RU" w:eastAsia="ru-RU"/>
    </w:rPr>
  </w:style>
  <w:style w:type="character" w:customStyle="1" w:styleId="563">
    <w:name w:val="Знак Знак563"/>
    <w:uiPriority w:val="99"/>
    <w:locked/>
    <w:rsid w:val="00121942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121942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1219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1219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1219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12194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1219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12194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1219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12194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121942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121942"/>
    <w:rPr>
      <w:b/>
      <w:sz w:val="28"/>
    </w:rPr>
  </w:style>
  <w:style w:type="character" w:customStyle="1" w:styleId="703">
    <w:name w:val="Знак Знак703"/>
    <w:uiPriority w:val="99"/>
    <w:rsid w:val="00121942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121942"/>
    <w:rPr>
      <w:b/>
      <w:sz w:val="28"/>
    </w:rPr>
  </w:style>
  <w:style w:type="character" w:customStyle="1" w:styleId="683">
    <w:name w:val="Знак Знак683"/>
    <w:uiPriority w:val="99"/>
    <w:rsid w:val="00121942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121942"/>
  </w:style>
  <w:style w:type="character" w:customStyle="1" w:styleId="HeaderChar2">
    <w:name w:val="Header Char2"/>
    <w:uiPriority w:val="99"/>
    <w:locked/>
    <w:rsid w:val="00121942"/>
    <w:rPr>
      <w:sz w:val="24"/>
    </w:rPr>
  </w:style>
  <w:style w:type="character" w:customStyle="1" w:styleId="FooterChar2">
    <w:name w:val="Footer Char2"/>
    <w:uiPriority w:val="99"/>
    <w:locked/>
    <w:rsid w:val="00121942"/>
    <w:rPr>
      <w:sz w:val="24"/>
    </w:rPr>
  </w:style>
  <w:style w:type="character" w:customStyle="1" w:styleId="EndnoteTextChar2">
    <w:name w:val="Endnote Text Char2"/>
    <w:uiPriority w:val="99"/>
    <w:locked/>
    <w:rsid w:val="00121942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121942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121942"/>
    <w:rPr>
      <w:sz w:val="24"/>
      <w:lang w:val="en-US"/>
    </w:rPr>
  </w:style>
  <w:style w:type="character" w:customStyle="1" w:styleId="SubtitleChar2">
    <w:name w:val="Subtitle Char2"/>
    <w:uiPriority w:val="99"/>
    <w:locked/>
    <w:rsid w:val="00121942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121942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121942"/>
    <w:rPr>
      <w:sz w:val="24"/>
    </w:rPr>
  </w:style>
  <w:style w:type="character" w:customStyle="1" w:styleId="BodyTextIndent2Char2">
    <w:name w:val="Body Text Indent 2 Char2"/>
    <w:uiPriority w:val="99"/>
    <w:locked/>
    <w:rsid w:val="00121942"/>
    <w:rPr>
      <w:sz w:val="24"/>
    </w:rPr>
  </w:style>
  <w:style w:type="character" w:customStyle="1" w:styleId="BodyTextIndent3Char2">
    <w:name w:val="Body Text Indent 3 Char2"/>
    <w:uiPriority w:val="99"/>
    <w:locked/>
    <w:rsid w:val="00121942"/>
    <w:rPr>
      <w:sz w:val="16"/>
    </w:rPr>
  </w:style>
  <w:style w:type="character" w:customStyle="1" w:styleId="DocumentMapChar2">
    <w:name w:val="Document Map Char2"/>
    <w:uiPriority w:val="99"/>
    <w:locked/>
    <w:rsid w:val="00121942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121942"/>
    <w:rPr>
      <w:sz w:val="16"/>
    </w:rPr>
  </w:style>
  <w:style w:type="character" w:customStyle="1" w:styleId="BalloonTextChar2">
    <w:name w:val="Balloon Text Char2"/>
    <w:uiPriority w:val="99"/>
    <w:locked/>
    <w:rsid w:val="00121942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121942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121942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121942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121942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121942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121942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121942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121942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121942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121942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121942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121942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121942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121942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121942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1219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1219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1219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1219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1219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1219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121942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121942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121942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121942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121942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121942"/>
    <w:rPr>
      <w:i/>
      <w:color w:val="808080"/>
    </w:rPr>
  </w:style>
  <w:style w:type="character" w:customStyle="1" w:styleId="DefaultParagraphFont1">
    <w:name w:val="Default Paragraph Font1"/>
    <w:uiPriority w:val="99"/>
    <w:rsid w:val="00121942"/>
  </w:style>
  <w:style w:type="character" w:customStyle="1" w:styleId="PlaceholderText1">
    <w:name w:val="Placeholder Text1"/>
    <w:uiPriority w:val="99"/>
    <w:rsid w:val="00121942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121942"/>
    <w:rPr>
      <w:b/>
    </w:rPr>
  </w:style>
  <w:style w:type="character" w:customStyle="1" w:styleId="1102">
    <w:name w:val="Знак Знак110"/>
    <w:uiPriority w:val="99"/>
    <w:qFormat/>
    <w:rsid w:val="00121942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121942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121942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121942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121942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121942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121942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121942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121942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121942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121942"/>
  </w:style>
  <w:style w:type="paragraph" w:customStyle="1" w:styleId="3ffb">
    <w:name w:val="Подзаголовок3"/>
    <w:basedOn w:val="a2"/>
    <w:uiPriority w:val="99"/>
    <w:qFormat/>
    <w:rsid w:val="00121942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121942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121942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121942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121942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121942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121942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121942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121942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121942"/>
    <w:rPr>
      <w:sz w:val="16"/>
    </w:rPr>
  </w:style>
  <w:style w:type="character" w:customStyle="1" w:styleId="1211">
    <w:name w:val="Знак Знак121"/>
    <w:uiPriority w:val="99"/>
    <w:qFormat/>
    <w:locked/>
    <w:rsid w:val="00121942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121942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121942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121942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121942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121942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121942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121942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121942"/>
    <w:rPr>
      <w:b/>
      <w:i/>
      <w:color w:val="4F81BD"/>
    </w:rPr>
  </w:style>
  <w:style w:type="character" w:customStyle="1" w:styleId="2fffb">
    <w:name w:val="Слабая ссылка2"/>
    <w:uiPriority w:val="99"/>
    <w:rsid w:val="00121942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121942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121942"/>
    <w:rPr>
      <w:b/>
      <w:smallCaps/>
      <w:spacing w:val="5"/>
    </w:rPr>
  </w:style>
  <w:style w:type="character" w:customStyle="1" w:styleId="4fc">
    <w:name w:val="Замещающий текст4"/>
    <w:uiPriority w:val="99"/>
    <w:rsid w:val="00121942"/>
    <w:rPr>
      <w:color w:val="808080"/>
    </w:rPr>
  </w:style>
  <w:style w:type="character" w:customStyle="1" w:styleId="Heading4Char1">
    <w:name w:val="Heading 4 Char1"/>
    <w:uiPriority w:val="99"/>
    <w:locked/>
    <w:rsid w:val="00121942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121942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121942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121942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121942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121942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121942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121942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121942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121942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121942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121942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121942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121942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121942"/>
    <w:rPr>
      <w:rFonts w:cs="Times New Roman"/>
    </w:rPr>
  </w:style>
  <w:style w:type="paragraph" w:customStyle="1" w:styleId="10d">
    <w:name w:val="Обычный10"/>
    <w:uiPriority w:val="99"/>
    <w:qFormat/>
    <w:rsid w:val="00121942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121942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121942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121942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121942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121942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121942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121942"/>
    <w:rPr>
      <w:sz w:val="24"/>
    </w:rPr>
  </w:style>
  <w:style w:type="character" w:customStyle="1" w:styleId="624">
    <w:name w:val="Знак Знак624"/>
    <w:uiPriority w:val="99"/>
    <w:locked/>
    <w:rsid w:val="00121942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121942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121942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121942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121942"/>
    <w:rPr>
      <w:b/>
    </w:rPr>
  </w:style>
  <w:style w:type="character" w:customStyle="1" w:styleId="affffffffff">
    <w:name w:val="текст Знак Знак"/>
    <w:uiPriority w:val="99"/>
    <w:qFormat/>
    <w:rsid w:val="00121942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1219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121942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121942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121942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121942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121942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121942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121942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121942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121942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121942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121942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121942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121942"/>
    <w:rPr>
      <w:rFonts w:cs="Times New Roman"/>
    </w:rPr>
  </w:style>
  <w:style w:type="character" w:customStyle="1" w:styleId="ft1067">
    <w:name w:val="ft1067"/>
    <w:basedOn w:val="a3"/>
    <w:uiPriority w:val="99"/>
    <w:qFormat/>
    <w:rsid w:val="00121942"/>
    <w:rPr>
      <w:rFonts w:cs="Times New Roman"/>
    </w:rPr>
  </w:style>
  <w:style w:type="character" w:customStyle="1" w:styleId="ft1144">
    <w:name w:val="ft1144"/>
    <w:basedOn w:val="a3"/>
    <w:uiPriority w:val="99"/>
    <w:qFormat/>
    <w:rsid w:val="00121942"/>
    <w:rPr>
      <w:rFonts w:cs="Times New Roman"/>
    </w:rPr>
  </w:style>
  <w:style w:type="character" w:customStyle="1" w:styleId="ft1207">
    <w:name w:val="ft1207"/>
    <w:basedOn w:val="a3"/>
    <w:uiPriority w:val="99"/>
    <w:qFormat/>
    <w:rsid w:val="00121942"/>
    <w:rPr>
      <w:rFonts w:cs="Times New Roman"/>
    </w:rPr>
  </w:style>
  <w:style w:type="character" w:customStyle="1" w:styleId="ft1213">
    <w:name w:val="ft1213"/>
    <w:basedOn w:val="a3"/>
    <w:uiPriority w:val="99"/>
    <w:qFormat/>
    <w:rsid w:val="00121942"/>
    <w:rPr>
      <w:rFonts w:cs="Times New Roman"/>
    </w:rPr>
  </w:style>
  <w:style w:type="character" w:customStyle="1" w:styleId="ft1214">
    <w:name w:val="ft1214"/>
    <w:basedOn w:val="a3"/>
    <w:uiPriority w:val="99"/>
    <w:qFormat/>
    <w:rsid w:val="00121942"/>
    <w:rPr>
      <w:rFonts w:cs="Times New Roman"/>
    </w:rPr>
  </w:style>
  <w:style w:type="character" w:customStyle="1" w:styleId="ft1289">
    <w:name w:val="ft1289"/>
    <w:basedOn w:val="a3"/>
    <w:uiPriority w:val="99"/>
    <w:qFormat/>
    <w:rsid w:val="00121942"/>
    <w:rPr>
      <w:rFonts w:cs="Times New Roman"/>
    </w:rPr>
  </w:style>
  <w:style w:type="character" w:customStyle="1" w:styleId="ft1311">
    <w:name w:val="ft1311"/>
    <w:basedOn w:val="a3"/>
    <w:uiPriority w:val="99"/>
    <w:qFormat/>
    <w:rsid w:val="00121942"/>
    <w:rPr>
      <w:rFonts w:cs="Times New Roman"/>
    </w:rPr>
  </w:style>
  <w:style w:type="character" w:customStyle="1" w:styleId="ft3008">
    <w:name w:val="ft3008"/>
    <w:basedOn w:val="a3"/>
    <w:uiPriority w:val="99"/>
    <w:qFormat/>
    <w:rsid w:val="00121942"/>
    <w:rPr>
      <w:rFonts w:cs="Times New Roman"/>
    </w:rPr>
  </w:style>
  <w:style w:type="character" w:customStyle="1" w:styleId="ft3181">
    <w:name w:val="ft3181"/>
    <w:basedOn w:val="a3"/>
    <w:uiPriority w:val="99"/>
    <w:qFormat/>
    <w:rsid w:val="00121942"/>
    <w:rPr>
      <w:rFonts w:cs="Times New Roman"/>
    </w:rPr>
  </w:style>
  <w:style w:type="character" w:customStyle="1" w:styleId="ft722">
    <w:name w:val="ft722"/>
    <w:basedOn w:val="a3"/>
    <w:uiPriority w:val="99"/>
    <w:qFormat/>
    <w:rsid w:val="00121942"/>
    <w:rPr>
      <w:rFonts w:cs="Times New Roman"/>
    </w:rPr>
  </w:style>
  <w:style w:type="character" w:customStyle="1" w:styleId="ft728">
    <w:name w:val="ft728"/>
    <w:basedOn w:val="a3"/>
    <w:uiPriority w:val="99"/>
    <w:qFormat/>
    <w:rsid w:val="00121942"/>
    <w:rPr>
      <w:rFonts w:cs="Times New Roman"/>
    </w:rPr>
  </w:style>
  <w:style w:type="character" w:customStyle="1" w:styleId="ft730">
    <w:name w:val="ft730"/>
    <w:basedOn w:val="a3"/>
    <w:uiPriority w:val="99"/>
    <w:qFormat/>
    <w:rsid w:val="00121942"/>
    <w:rPr>
      <w:rFonts w:cs="Times New Roman"/>
    </w:rPr>
  </w:style>
  <w:style w:type="character" w:customStyle="1" w:styleId="ft72">
    <w:name w:val="ft72"/>
    <w:basedOn w:val="a3"/>
    <w:uiPriority w:val="99"/>
    <w:qFormat/>
    <w:rsid w:val="00121942"/>
    <w:rPr>
      <w:rFonts w:cs="Times New Roman"/>
    </w:rPr>
  </w:style>
  <w:style w:type="character" w:customStyle="1" w:styleId="ft731">
    <w:name w:val="ft731"/>
    <w:basedOn w:val="a3"/>
    <w:uiPriority w:val="99"/>
    <w:qFormat/>
    <w:rsid w:val="00121942"/>
    <w:rPr>
      <w:rFonts w:cs="Times New Roman"/>
    </w:rPr>
  </w:style>
  <w:style w:type="character" w:customStyle="1" w:styleId="ft732">
    <w:name w:val="ft732"/>
    <w:basedOn w:val="a3"/>
    <w:uiPriority w:val="99"/>
    <w:qFormat/>
    <w:rsid w:val="00121942"/>
    <w:rPr>
      <w:rFonts w:cs="Times New Roman"/>
    </w:rPr>
  </w:style>
  <w:style w:type="character" w:customStyle="1" w:styleId="ft735">
    <w:name w:val="ft735"/>
    <w:basedOn w:val="a3"/>
    <w:uiPriority w:val="99"/>
    <w:qFormat/>
    <w:rsid w:val="00121942"/>
    <w:rPr>
      <w:rFonts w:cs="Times New Roman"/>
    </w:rPr>
  </w:style>
  <w:style w:type="character" w:customStyle="1" w:styleId="ft738">
    <w:name w:val="ft738"/>
    <w:basedOn w:val="a3"/>
    <w:uiPriority w:val="99"/>
    <w:qFormat/>
    <w:rsid w:val="00121942"/>
    <w:rPr>
      <w:rFonts w:cs="Times New Roman"/>
    </w:rPr>
  </w:style>
  <w:style w:type="character" w:customStyle="1" w:styleId="ft747">
    <w:name w:val="ft747"/>
    <w:basedOn w:val="a3"/>
    <w:uiPriority w:val="99"/>
    <w:qFormat/>
    <w:rsid w:val="00121942"/>
    <w:rPr>
      <w:rFonts w:cs="Times New Roman"/>
    </w:rPr>
  </w:style>
  <w:style w:type="character" w:customStyle="1" w:styleId="ft758">
    <w:name w:val="ft758"/>
    <w:basedOn w:val="a3"/>
    <w:uiPriority w:val="99"/>
    <w:qFormat/>
    <w:rsid w:val="00121942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121942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121942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121942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121942"/>
    <w:rPr>
      <w:rFonts w:cs="Times New Roman"/>
    </w:rPr>
  </w:style>
  <w:style w:type="character" w:customStyle="1" w:styleId="ft2109">
    <w:name w:val="ft2109"/>
    <w:basedOn w:val="a3"/>
    <w:uiPriority w:val="99"/>
    <w:qFormat/>
    <w:rsid w:val="00121942"/>
    <w:rPr>
      <w:rFonts w:cs="Times New Roman"/>
    </w:rPr>
  </w:style>
  <w:style w:type="character" w:customStyle="1" w:styleId="ft2121">
    <w:name w:val="ft2121"/>
    <w:basedOn w:val="a3"/>
    <w:uiPriority w:val="99"/>
    <w:qFormat/>
    <w:rsid w:val="00121942"/>
    <w:rPr>
      <w:rFonts w:cs="Times New Roman"/>
    </w:rPr>
  </w:style>
  <w:style w:type="character" w:customStyle="1" w:styleId="ft2130">
    <w:name w:val="ft2130"/>
    <w:basedOn w:val="a3"/>
    <w:uiPriority w:val="99"/>
    <w:qFormat/>
    <w:rsid w:val="00121942"/>
    <w:rPr>
      <w:rFonts w:cs="Times New Roman"/>
    </w:rPr>
  </w:style>
  <w:style w:type="character" w:customStyle="1" w:styleId="ft24421">
    <w:name w:val="ft24421"/>
    <w:uiPriority w:val="99"/>
    <w:qFormat/>
    <w:rsid w:val="00121942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121942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121942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121942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121942"/>
    <w:rPr>
      <w:rFonts w:cs="Times New Roman"/>
    </w:rPr>
  </w:style>
  <w:style w:type="character" w:customStyle="1" w:styleId="rvts15">
    <w:name w:val="rvts15"/>
    <w:basedOn w:val="a3"/>
    <w:uiPriority w:val="99"/>
    <w:qFormat/>
    <w:rsid w:val="00121942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12194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12194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12194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121942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121942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121942"/>
    <w:rPr>
      <w:rFonts w:cs="Times New Roman"/>
    </w:rPr>
  </w:style>
  <w:style w:type="character" w:customStyle="1" w:styleId="ft404">
    <w:name w:val="ft404"/>
    <w:basedOn w:val="a3"/>
    <w:uiPriority w:val="99"/>
    <w:qFormat/>
    <w:rsid w:val="00121942"/>
    <w:rPr>
      <w:rFonts w:cs="Times New Roman"/>
    </w:rPr>
  </w:style>
  <w:style w:type="character" w:customStyle="1" w:styleId="ft2">
    <w:name w:val="ft2"/>
    <w:basedOn w:val="a3"/>
    <w:uiPriority w:val="99"/>
    <w:qFormat/>
    <w:rsid w:val="00121942"/>
    <w:rPr>
      <w:rFonts w:cs="Times New Roman"/>
    </w:rPr>
  </w:style>
  <w:style w:type="character" w:customStyle="1" w:styleId="ft405">
    <w:name w:val="ft405"/>
    <w:basedOn w:val="a3"/>
    <w:uiPriority w:val="99"/>
    <w:qFormat/>
    <w:rsid w:val="00121942"/>
    <w:rPr>
      <w:rFonts w:cs="Times New Roman"/>
    </w:rPr>
  </w:style>
  <w:style w:type="character" w:customStyle="1" w:styleId="ft407">
    <w:name w:val="ft407"/>
    <w:basedOn w:val="a3"/>
    <w:uiPriority w:val="99"/>
    <w:qFormat/>
    <w:rsid w:val="00121942"/>
    <w:rPr>
      <w:rFonts w:cs="Times New Roman"/>
    </w:rPr>
  </w:style>
  <w:style w:type="character" w:customStyle="1" w:styleId="ft411">
    <w:name w:val="ft411"/>
    <w:basedOn w:val="a3"/>
    <w:uiPriority w:val="99"/>
    <w:qFormat/>
    <w:rsid w:val="00121942"/>
    <w:rPr>
      <w:rFonts w:cs="Times New Roman"/>
    </w:rPr>
  </w:style>
  <w:style w:type="character" w:customStyle="1" w:styleId="ft416">
    <w:name w:val="ft416"/>
    <w:basedOn w:val="a3"/>
    <w:uiPriority w:val="99"/>
    <w:qFormat/>
    <w:rsid w:val="00121942"/>
    <w:rPr>
      <w:rFonts w:cs="Times New Roman"/>
    </w:rPr>
  </w:style>
  <w:style w:type="character" w:customStyle="1" w:styleId="ft438">
    <w:name w:val="ft438"/>
    <w:basedOn w:val="a3"/>
    <w:uiPriority w:val="99"/>
    <w:qFormat/>
    <w:rsid w:val="00121942"/>
    <w:rPr>
      <w:rFonts w:cs="Times New Roman"/>
    </w:rPr>
  </w:style>
  <w:style w:type="character" w:customStyle="1" w:styleId="ft461">
    <w:name w:val="ft461"/>
    <w:basedOn w:val="a3"/>
    <w:uiPriority w:val="99"/>
    <w:qFormat/>
    <w:rsid w:val="00121942"/>
    <w:rPr>
      <w:rFonts w:cs="Times New Roman"/>
    </w:rPr>
  </w:style>
  <w:style w:type="character" w:customStyle="1" w:styleId="ft485">
    <w:name w:val="ft485"/>
    <w:basedOn w:val="a3"/>
    <w:uiPriority w:val="99"/>
    <w:qFormat/>
    <w:rsid w:val="00121942"/>
    <w:rPr>
      <w:rFonts w:cs="Times New Roman"/>
    </w:rPr>
  </w:style>
  <w:style w:type="character" w:customStyle="1" w:styleId="ft507">
    <w:name w:val="ft507"/>
    <w:basedOn w:val="a3"/>
    <w:uiPriority w:val="99"/>
    <w:qFormat/>
    <w:rsid w:val="00121942"/>
    <w:rPr>
      <w:rFonts w:cs="Times New Roman"/>
    </w:rPr>
  </w:style>
  <w:style w:type="character" w:customStyle="1" w:styleId="ft464">
    <w:name w:val="ft464"/>
    <w:basedOn w:val="a3"/>
    <w:uiPriority w:val="99"/>
    <w:qFormat/>
    <w:rsid w:val="00121942"/>
    <w:rPr>
      <w:rFonts w:cs="Times New Roman"/>
    </w:rPr>
  </w:style>
  <w:style w:type="character" w:customStyle="1" w:styleId="ft515">
    <w:name w:val="ft515"/>
    <w:basedOn w:val="a3"/>
    <w:uiPriority w:val="99"/>
    <w:qFormat/>
    <w:rsid w:val="00121942"/>
    <w:rPr>
      <w:rFonts w:cs="Times New Roman"/>
    </w:rPr>
  </w:style>
  <w:style w:type="character" w:customStyle="1" w:styleId="ft518">
    <w:name w:val="ft518"/>
    <w:basedOn w:val="a3"/>
    <w:uiPriority w:val="99"/>
    <w:qFormat/>
    <w:rsid w:val="00121942"/>
    <w:rPr>
      <w:rFonts w:cs="Times New Roman"/>
    </w:rPr>
  </w:style>
  <w:style w:type="character" w:customStyle="1" w:styleId="ft521">
    <w:name w:val="ft521"/>
    <w:basedOn w:val="a3"/>
    <w:uiPriority w:val="99"/>
    <w:qFormat/>
    <w:rsid w:val="00121942"/>
    <w:rPr>
      <w:rFonts w:cs="Times New Roman"/>
    </w:rPr>
  </w:style>
  <w:style w:type="character" w:customStyle="1" w:styleId="ft525">
    <w:name w:val="ft525"/>
    <w:basedOn w:val="a3"/>
    <w:uiPriority w:val="99"/>
    <w:qFormat/>
    <w:rsid w:val="00121942"/>
    <w:rPr>
      <w:rFonts w:cs="Times New Roman"/>
    </w:rPr>
  </w:style>
  <w:style w:type="character" w:customStyle="1" w:styleId="ft549">
    <w:name w:val="ft549"/>
    <w:basedOn w:val="a3"/>
    <w:uiPriority w:val="99"/>
    <w:qFormat/>
    <w:rsid w:val="00121942"/>
    <w:rPr>
      <w:rFonts w:cs="Times New Roman"/>
    </w:rPr>
  </w:style>
  <w:style w:type="character" w:customStyle="1" w:styleId="ft554">
    <w:name w:val="ft554"/>
    <w:basedOn w:val="a3"/>
    <w:uiPriority w:val="99"/>
    <w:qFormat/>
    <w:rsid w:val="00121942"/>
    <w:rPr>
      <w:rFonts w:cs="Times New Roman"/>
    </w:rPr>
  </w:style>
  <w:style w:type="character" w:customStyle="1" w:styleId="ft557">
    <w:name w:val="ft557"/>
    <w:basedOn w:val="a3"/>
    <w:uiPriority w:val="99"/>
    <w:qFormat/>
    <w:rsid w:val="00121942"/>
    <w:rPr>
      <w:rFonts w:cs="Times New Roman"/>
    </w:rPr>
  </w:style>
  <w:style w:type="character" w:customStyle="1" w:styleId="ft561">
    <w:name w:val="ft561"/>
    <w:basedOn w:val="a3"/>
    <w:uiPriority w:val="99"/>
    <w:qFormat/>
    <w:rsid w:val="00121942"/>
    <w:rPr>
      <w:rFonts w:cs="Times New Roman"/>
    </w:rPr>
  </w:style>
  <w:style w:type="character" w:customStyle="1" w:styleId="ft565">
    <w:name w:val="ft565"/>
    <w:basedOn w:val="a3"/>
    <w:uiPriority w:val="99"/>
    <w:qFormat/>
    <w:rsid w:val="00121942"/>
    <w:rPr>
      <w:rFonts w:cs="Times New Roman"/>
    </w:rPr>
  </w:style>
  <w:style w:type="character" w:customStyle="1" w:styleId="ft570">
    <w:name w:val="ft570"/>
    <w:basedOn w:val="a3"/>
    <w:uiPriority w:val="99"/>
    <w:qFormat/>
    <w:rsid w:val="00121942"/>
    <w:rPr>
      <w:rFonts w:cs="Times New Roman"/>
    </w:rPr>
  </w:style>
  <w:style w:type="character" w:customStyle="1" w:styleId="ft594">
    <w:name w:val="ft594"/>
    <w:basedOn w:val="a3"/>
    <w:uiPriority w:val="99"/>
    <w:qFormat/>
    <w:rsid w:val="00121942"/>
    <w:rPr>
      <w:rFonts w:cs="Times New Roman"/>
    </w:rPr>
  </w:style>
  <w:style w:type="character" w:customStyle="1" w:styleId="ft600">
    <w:name w:val="ft600"/>
    <w:basedOn w:val="a3"/>
    <w:uiPriority w:val="99"/>
    <w:qFormat/>
    <w:rsid w:val="00121942"/>
    <w:rPr>
      <w:rFonts w:cs="Times New Roman"/>
    </w:rPr>
  </w:style>
  <w:style w:type="character" w:customStyle="1" w:styleId="ft625">
    <w:name w:val="ft625"/>
    <w:basedOn w:val="a3"/>
    <w:uiPriority w:val="99"/>
    <w:qFormat/>
    <w:rsid w:val="00121942"/>
    <w:rPr>
      <w:rFonts w:cs="Times New Roman"/>
    </w:rPr>
  </w:style>
  <w:style w:type="character" w:customStyle="1" w:styleId="ft646">
    <w:name w:val="ft646"/>
    <w:basedOn w:val="a3"/>
    <w:uiPriority w:val="99"/>
    <w:qFormat/>
    <w:rsid w:val="00121942"/>
    <w:rPr>
      <w:rFonts w:cs="Times New Roman"/>
    </w:rPr>
  </w:style>
  <w:style w:type="character" w:customStyle="1" w:styleId="ft648">
    <w:name w:val="ft648"/>
    <w:basedOn w:val="a3"/>
    <w:uiPriority w:val="99"/>
    <w:qFormat/>
    <w:rsid w:val="00121942"/>
    <w:rPr>
      <w:rFonts w:cs="Times New Roman"/>
    </w:rPr>
  </w:style>
  <w:style w:type="character" w:customStyle="1" w:styleId="ft650">
    <w:name w:val="ft650"/>
    <w:basedOn w:val="a3"/>
    <w:uiPriority w:val="99"/>
    <w:qFormat/>
    <w:rsid w:val="00121942"/>
    <w:rPr>
      <w:rFonts w:cs="Times New Roman"/>
    </w:rPr>
  </w:style>
  <w:style w:type="character" w:customStyle="1" w:styleId="ft651">
    <w:name w:val="ft651"/>
    <w:basedOn w:val="a3"/>
    <w:uiPriority w:val="99"/>
    <w:qFormat/>
    <w:rsid w:val="00121942"/>
    <w:rPr>
      <w:rFonts w:cs="Times New Roman"/>
    </w:rPr>
  </w:style>
  <w:style w:type="character" w:customStyle="1" w:styleId="ft654">
    <w:name w:val="ft654"/>
    <w:basedOn w:val="a3"/>
    <w:uiPriority w:val="99"/>
    <w:qFormat/>
    <w:rsid w:val="00121942"/>
    <w:rPr>
      <w:rFonts w:cs="Times New Roman"/>
    </w:rPr>
  </w:style>
  <w:style w:type="character" w:customStyle="1" w:styleId="ft655">
    <w:name w:val="ft655"/>
    <w:basedOn w:val="a3"/>
    <w:uiPriority w:val="99"/>
    <w:qFormat/>
    <w:rsid w:val="00121942"/>
    <w:rPr>
      <w:rFonts w:cs="Times New Roman"/>
    </w:rPr>
  </w:style>
  <w:style w:type="character" w:customStyle="1" w:styleId="ft674">
    <w:name w:val="ft674"/>
    <w:basedOn w:val="a3"/>
    <w:uiPriority w:val="99"/>
    <w:qFormat/>
    <w:rsid w:val="00121942"/>
    <w:rPr>
      <w:rFonts w:cs="Times New Roman"/>
    </w:rPr>
  </w:style>
  <w:style w:type="character" w:customStyle="1" w:styleId="ft698">
    <w:name w:val="ft698"/>
    <w:basedOn w:val="a3"/>
    <w:uiPriority w:val="99"/>
    <w:qFormat/>
    <w:rsid w:val="00121942"/>
    <w:rPr>
      <w:rFonts w:cs="Times New Roman"/>
    </w:rPr>
  </w:style>
  <w:style w:type="character" w:customStyle="1" w:styleId="ft709">
    <w:name w:val="ft709"/>
    <w:basedOn w:val="a3"/>
    <w:uiPriority w:val="99"/>
    <w:qFormat/>
    <w:rsid w:val="00121942"/>
    <w:rPr>
      <w:rFonts w:cs="Times New Roman"/>
    </w:rPr>
  </w:style>
  <w:style w:type="character" w:customStyle="1" w:styleId="ft723">
    <w:name w:val="ft723"/>
    <w:basedOn w:val="a3"/>
    <w:uiPriority w:val="99"/>
    <w:qFormat/>
    <w:rsid w:val="00121942"/>
    <w:rPr>
      <w:rFonts w:cs="Times New Roman"/>
    </w:rPr>
  </w:style>
  <w:style w:type="character" w:customStyle="1" w:styleId="ft746">
    <w:name w:val="ft746"/>
    <w:basedOn w:val="a3"/>
    <w:uiPriority w:val="99"/>
    <w:qFormat/>
    <w:rsid w:val="00121942"/>
    <w:rPr>
      <w:rFonts w:cs="Times New Roman"/>
    </w:rPr>
  </w:style>
  <w:style w:type="character" w:customStyle="1" w:styleId="ft770">
    <w:name w:val="ft770"/>
    <w:basedOn w:val="a3"/>
    <w:uiPriority w:val="99"/>
    <w:qFormat/>
    <w:rsid w:val="00121942"/>
    <w:rPr>
      <w:rFonts w:cs="Times New Roman"/>
    </w:rPr>
  </w:style>
  <w:style w:type="character" w:customStyle="1" w:styleId="ft772">
    <w:name w:val="ft772"/>
    <w:basedOn w:val="a3"/>
    <w:uiPriority w:val="99"/>
    <w:qFormat/>
    <w:rsid w:val="00121942"/>
    <w:rPr>
      <w:rFonts w:cs="Times New Roman"/>
    </w:rPr>
  </w:style>
  <w:style w:type="character" w:customStyle="1" w:styleId="ft774">
    <w:name w:val="ft774"/>
    <w:basedOn w:val="a3"/>
    <w:uiPriority w:val="99"/>
    <w:qFormat/>
    <w:rsid w:val="00121942"/>
    <w:rPr>
      <w:rFonts w:cs="Times New Roman"/>
    </w:rPr>
  </w:style>
  <w:style w:type="character" w:customStyle="1" w:styleId="ft777">
    <w:name w:val="ft777"/>
    <w:basedOn w:val="a3"/>
    <w:uiPriority w:val="99"/>
    <w:qFormat/>
    <w:rsid w:val="00121942"/>
    <w:rPr>
      <w:rFonts w:cs="Times New Roman"/>
    </w:rPr>
  </w:style>
  <w:style w:type="character" w:customStyle="1" w:styleId="ft778">
    <w:name w:val="ft778"/>
    <w:basedOn w:val="a3"/>
    <w:uiPriority w:val="99"/>
    <w:qFormat/>
    <w:rsid w:val="00121942"/>
    <w:rPr>
      <w:rFonts w:cs="Times New Roman"/>
    </w:rPr>
  </w:style>
  <w:style w:type="character" w:customStyle="1" w:styleId="ft780">
    <w:name w:val="ft780"/>
    <w:basedOn w:val="a3"/>
    <w:uiPriority w:val="99"/>
    <w:qFormat/>
    <w:rsid w:val="00121942"/>
    <w:rPr>
      <w:rFonts w:cs="Times New Roman"/>
    </w:rPr>
  </w:style>
  <w:style w:type="character" w:customStyle="1" w:styleId="ft794">
    <w:name w:val="ft794"/>
    <w:basedOn w:val="a3"/>
    <w:uiPriority w:val="99"/>
    <w:qFormat/>
    <w:rsid w:val="00121942"/>
    <w:rPr>
      <w:rFonts w:cs="Times New Roman"/>
    </w:rPr>
  </w:style>
  <w:style w:type="character" w:customStyle="1" w:styleId="ft813">
    <w:name w:val="ft813"/>
    <w:basedOn w:val="a3"/>
    <w:uiPriority w:val="99"/>
    <w:qFormat/>
    <w:rsid w:val="00121942"/>
    <w:rPr>
      <w:rFonts w:cs="Times New Roman"/>
    </w:rPr>
  </w:style>
  <w:style w:type="character" w:customStyle="1" w:styleId="ft845">
    <w:name w:val="ft845"/>
    <w:basedOn w:val="a3"/>
    <w:uiPriority w:val="99"/>
    <w:qFormat/>
    <w:rsid w:val="00121942"/>
    <w:rPr>
      <w:rFonts w:cs="Times New Roman"/>
    </w:rPr>
  </w:style>
  <w:style w:type="character" w:customStyle="1" w:styleId="ft846">
    <w:name w:val="ft846"/>
    <w:basedOn w:val="a3"/>
    <w:uiPriority w:val="99"/>
    <w:qFormat/>
    <w:rsid w:val="00121942"/>
    <w:rPr>
      <w:rFonts w:cs="Times New Roman"/>
    </w:rPr>
  </w:style>
  <w:style w:type="character" w:customStyle="1" w:styleId="ft869">
    <w:name w:val="ft869"/>
    <w:basedOn w:val="a3"/>
    <w:uiPriority w:val="99"/>
    <w:qFormat/>
    <w:rsid w:val="00121942"/>
    <w:rPr>
      <w:rFonts w:cs="Times New Roman"/>
    </w:rPr>
  </w:style>
  <w:style w:type="character" w:customStyle="1" w:styleId="ft345">
    <w:name w:val="ft345"/>
    <w:basedOn w:val="a3"/>
    <w:uiPriority w:val="99"/>
    <w:qFormat/>
    <w:rsid w:val="00121942"/>
    <w:rPr>
      <w:rFonts w:cs="Times New Roman"/>
    </w:rPr>
  </w:style>
  <w:style w:type="character" w:customStyle="1" w:styleId="ft348">
    <w:name w:val="ft348"/>
    <w:basedOn w:val="a3"/>
    <w:uiPriority w:val="99"/>
    <w:qFormat/>
    <w:rsid w:val="00121942"/>
    <w:rPr>
      <w:rFonts w:cs="Times New Roman"/>
    </w:rPr>
  </w:style>
  <w:style w:type="character" w:customStyle="1" w:styleId="ft350">
    <w:name w:val="ft350"/>
    <w:basedOn w:val="a3"/>
    <w:uiPriority w:val="99"/>
    <w:qFormat/>
    <w:rsid w:val="00121942"/>
    <w:rPr>
      <w:rFonts w:cs="Times New Roman"/>
    </w:rPr>
  </w:style>
  <w:style w:type="character" w:customStyle="1" w:styleId="ft351">
    <w:name w:val="ft351"/>
    <w:basedOn w:val="a3"/>
    <w:uiPriority w:val="99"/>
    <w:qFormat/>
    <w:rsid w:val="00121942"/>
    <w:rPr>
      <w:rFonts w:cs="Times New Roman"/>
    </w:rPr>
  </w:style>
  <w:style w:type="character" w:customStyle="1" w:styleId="ft353">
    <w:name w:val="ft353"/>
    <w:basedOn w:val="a3"/>
    <w:uiPriority w:val="99"/>
    <w:qFormat/>
    <w:rsid w:val="00121942"/>
    <w:rPr>
      <w:rFonts w:cs="Times New Roman"/>
    </w:rPr>
  </w:style>
  <w:style w:type="character" w:customStyle="1" w:styleId="ft355">
    <w:name w:val="ft355"/>
    <w:basedOn w:val="a3"/>
    <w:uiPriority w:val="99"/>
    <w:qFormat/>
    <w:rsid w:val="00121942"/>
    <w:rPr>
      <w:rFonts w:cs="Times New Roman"/>
    </w:rPr>
  </w:style>
  <w:style w:type="character" w:customStyle="1" w:styleId="ft372">
    <w:name w:val="ft372"/>
    <w:basedOn w:val="a3"/>
    <w:uiPriority w:val="99"/>
    <w:qFormat/>
    <w:rsid w:val="00121942"/>
    <w:rPr>
      <w:rFonts w:cs="Times New Roman"/>
    </w:rPr>
  </w:style>
  <w:style w:type="character" w:customStyle="1" w:styleId="ft219">
    <w:name w:val="ft219"/>
    <w:basedOn w:val="a3"/>
    <w:uiPriority w:val="99"/>
    <w:qFormat/>
    <w:rsid w:val="00121942"/>
    <w:rPr>
      <w:rFonts w:cs="Times New Roman"/>
    </w:rPr>
  </w:style>
  <w:style w:type="character" w:customStyle="1" w:styleId="ft255">
    <w:name w:val="ft255"/>
    <w:basedOn w:val="a3"/>
    <w:uiPriority w:val="99"/>
    <w:qFormat/>
    <w:rsid w:val="00121942"/>
    <w:rPr>
      <w:rFonts w:cs="Times New Roman"/>
    </w:rPr>
  </w:style>
  <w:style w:type="character" w:customStyle="1" w:styleId="ft264">
    <w:name w:val="ft264"/>
    <w:basedOn w:val="a3"/>
    <w:uiPriority w:val="99"/>
    <w:qFormat/>
    <w:rsid w:val="00121942"/>
    <w:rPr>
      <w:rFonts w:cs="Times New Roman"/>
    </w:rPr>
  </w:style>
  <w:style w:type="character" w:customStyle="1" w:styleId="ft269">
    <w:name w:val="ft269"/>
    <w:basedOn w:val="a3"/>
    <w:uiPriority w:val="99"/>
    <w:qFormat/>
    <w:rsid w:val="00121942"/>
    <w:rPr>
      <w:rFonts w:cs="Times New Roman"/>
    </w:rPr>
  </w:style>
  <w:style w:type="character" w:customStyle="1" w:styleId="ft292">
    <w:name w:val="ft292"/>
    <w:basedOn w:val="a3"/>
    <w:uiPriority w:val="99"/>
    <w:qFormat/>
    <w:rsid w:val="00121942"/>
    <w:rPr>
      <w:rFonts w:cs="Times New Roman"/>
    </w:rPr>
  </w:style>
  <w:style w:type="character" w:customStyle="1" w:styleId="ft300">
    <w:name w:val="ft300"/>
    <w:basedOn w:val="a3"/>
    <w:uiPriority w:val="99"/>
    <w:qFormat/>
    <w:rsid w:val="00121942"/>
    <w:rPr>
      <w:rFonts w:cs="Times New Roman"/>
    </w:rPr>
  </w:style>
  <w:style w:type="character" w:customStyle="1" w:styleId="ft308">
    <w:name w:val="ft308"/>
    <w:basedOn w:val="a3"/>
    <w:uiPriority w:val="99"/>
    <w:qFormat/>
    <w:rsid w:val="00121942"/>
    <w:rPr>
      <w:rFonts w:cs="Times New Roman"/>
    </w:rPr>
  </w:style>
  <w:style w:type="character" w:customStyle="1" w:styleId="ft334">
    <w:name w:val="ft334"/>
    <w:basedOn w:val="a3"/>
    <w:uiPriority w:val="99"/>
    <w:qFormat/>
    <w:rsid w:val="00121942"/>
    <w:rPr>
      <w:rFonts w:cs="Times New Roman"/>
    </w:rPr>
  </w:style>
  <w:style w:type="character" w:customStyle="1" w:styleId="ft346">
    <w:name w:val="ft346"/>
    <w:basedOn w:val="a3"/>
    <w:uiPriority w:val="99"/>
    <w:qFormat/>
    <w:rsid w:val="00121942"/>
    <w:rPr>
      <w:rFonts w:cs="Times New Roman"/>
    </w:rPr>
  </w:style>
  <w:style w:type="character" w:customStyle="1" w:styleId="ft3">
    <w:name w:val="ft3"/>
    <w:basedOn w:val="a3"/>
    <w:uiPriority w:val="99"/>
    <w:qFormat/>
    <w:rsid w:val="00121942"/>
    <w:rPr>
      <w:rFonts w:cs="Times New Roman"/>
    </w:rPr>
  </w:style>
  <w:style w:type="character" w:customStyle="1" w:styleId="ft381">
    <w:name w:val="ft381"/>
    <w:basedOn w:val="a3"/>
    <w:uiPriority w:val="99"/>
    <w:qFormat/>
    <w:rsid w:val="00121942"/>
    <w:rPr>
      <w:rFonts w:cs="Times New Roman"/>
    </w:rPr>
  </w:style>
  <w:style w:type="character" w:customStyle="1" w:styleId="ft391">
    <w:name w:val="ft391"/>
    <w:basedOn w:val="a3"/>
    <w:uiPriority w:val="99"/>
    <w:qFormat/>
    <w:rsid w:val="00121942"/>
    <w:rPr>
      <w:rFonts w:cs="Times New Roman"/>
    </w:rPr>
  </w:style>
  <w:style w:type="character" w:customStyle="1" w:styleId="ft397">
    <w:name w:val="ft397"/>
    <w:basedOn w:val="a3"/>
    <w:uiPriority w:val="99"/>
    <w:qFormat/>
    <w:rsid w:val="00121942"/>
    <w:rPr>
      <w:rFonts w:cs="Times New Roman"/>
    </w:rPr>
  </w:style>
  <w:style w:type="character" w:customStyle="1" w:styleId="ft176">
    <w:name w:val="ft176"/>
    <w:basedOn w:val="a3"/>
    <w:uiPriority w:val="99"/>
    <w:qFormat/>
    <w:rsid w:val="00121942"/>
    <w:rPr>
      <w:rFonts w:cs="Times New Roman"/>
    </w:rPr>
  </w:style>
  <w:style w:type="character" w:customStyle="1" w:styleId="ft410">
    <w:name w:val="ft410"/>
    <w:basedOn w:val="a3"/>
    <w:uiPriority w:val="99"/>
    <w:qFormat/>
    <w:rsid w:val="00121942"/>
    <w:rPr>
      <w:rFonts w:cs="Times New Roman"/>
    </w:rPr>
  </w:style>
  <w:style w:type="character" w:customStyle="1" w:styleId="ft421">
    <w:name w:val="ft421"/>
    <w:basedOn w:val="a3"/>
    <w:uiPriority w:val="99"/>
    <w:qFormat/>
    <w:rsid w:val="00121942"/>
    <w:rPr>
      <w:rFonts w:cs="Times New Roman"/>
    </w:rPr>
  </w:style>
  <w:style w:type="character" w:customStyle="1" w:styleId="ft467">
    <w:name w:val="ft467"/>
    <w:basedOn w:val="a3"/>
    <w:uiPriority w:val="99"/>
    <w:qFormat/>
    <w:rsid w:val="00121942"/>
    <w:rPr>
      <w:rFonts w:cs="Times New Roman"/>
    </w:rPr>
  </w:style>
  <w:style w:type="character" w:customStyle="1" w:styleId="ft479">
    <w:name w:val="ft479"/>
    <w:basedOn w:val="a3"/>
    <w:uiPriority w:val="99"/>
    <w:qFormat/>
    <w:rsid w:val="00121942"/>
    <w:rPr>
      <w:rFonts w:cs="Times New Roman"/>
    </w:rPr>
  </w:style>
  <w:style w:type="character" w:customStyle="1" w:styleId="ft578">
    <w:name w:val="ft578"/>
    <w:basedOn w:val="a3"/>
    <w:uiPriority w:val="99"/>
    <w:qFormat/>
    <w:rsid w:val="00121942"/>
    <w:rPr>
      <w:rFonts w:cs="Times New Roman"/>
    </w:rPr>
  </w:style>
  <w:style w:type="character" w:customStyle="1" w:styleId="ft624">
    <w:name w:val="ft624"/>
    <w:basedOn w:val="a3"/>
    <w:uiPriority w:val="99"/>
    <w:qFormat/>
    <w:rsid w:val="00121942"/>
    <w:rPr>
      <w:rFonts w:cs="Times New Roman"/>
    </w:rPr>
  </w:style>
  <w:style w:type="character" w:customStyle="1" w:styleId="ft631">
    <w:name w:val="ft631"/>
    <w:basedOn w:val="a3"/>
    <w:uiPriority w:val="99"/>
    <w:qFormat/>
    <w:rsid w:val="00121942"/>
    <w:rPr>
      <w:rFonts w:cs="Times New Roman"/>
    </w:rPr>
  </w:style>
  <w:style w:type="character" w:customStyle="1" w:styleId="ft679">
    <w:name w:val="ft679"/>
    <w:basedOn w:val="a3"/>
    <w:uiPriority w:val="99"/>
    <w:qFormat/>
    <w:rsid w:val="00121942"/>
    <w:rPr>
      <w:rFonts w:cs="Times New Roman"/>
    </w:rPr>
  </w:style>
  <w:style w:type="character" w:customStyle="1" w:styleId="ft725">
    <w:name w:val="ft725"/>
    <w:basedOn w:val="a3"/>
    <w:uiPriority w:val="99"/>
    <w:qFormat/>
    <w:rsid w:val="00121942"/>
    <w:rPr>
      <w:rFonts w:cs="Times New Roman"/>
    </w:rPr>
  </w:style>
  <w:style w:type="character" w:customStyle="1" w:styleId="ft769">
    <w:name w:val="ft769"/>
    <w:basedOn w:val="a3"/>
    <w:uiPriority w:val="99"/>
    <w:qFormat/>
    <w:rsid w:val="00121942"/>
    <w:rPr>
      <w:rFonts w:cs="Times New Roman"/>
    </w:rPr>
  </w:style>
  <w:style w:type="character" w:customStyle="1" w:styleId="ft819">
    <w:name w:val="ft819"/>
    <w:basedOn w:val="a3"/>
    <w:uiPriority w:val="99"/>
    <w:qFormat/>
    <w:rsid w:val="00121942"/>
    <w:rPr>
      <w:rFonts w:cs="Times New Roman"/>
    </w:rPr>
  </w:style>
  <w:style w:type="character" w:customStyle="1" w:styleId="ft877">
    <w:name w:val="ft877"/>
    <w:basedOn w:val="a3"/>
    <w:uiPriority w:val="99"/>
    <w:qFormat/>
    <w:rsid w:val="00121942"/>
    <w:rPr>
      <w:rFonts w:cs="Times New Roman"/>
    </w:rPr>
  </w:style>
  <w:style w:type="character" w:customStyle="1" w:styleId="ft275">
    <w:name w:val="ft275"/>
    <w:basedOn w:val="a3"/>
    <w:uiPriority w:val="99"/>
    <w:qFormat/>
    <w:rsid w:val="00121942"/>
    <w:rPr>
      <w:rFonts w:cs="Times New Roman"/>
    </w:rPr>
  </w:style>
  <w:style w:type="character" w:customStyle="1" w:styleId="ft935">
    <w:name w:val="ft935"/>
    <w:basedOn w:val="a3"/>
    <w:uiPriority w:val="99"/>
    <w:qFormat/>
    <w:rsid w:val="00121942"/>
    <w:rPr>
      <w:rFonts w:cs="Times New Roman"/>
    </w:rPr>
  </w:style>
  <w:style w:type="character" w:customStyle="1" w:styleId="ft969">
    <w:name w:val="ft969"/>
    <w:basedOn w:val="a3"/>
    <w:uiPriority w:val="99"/>
    <w:qFormat/>
    <w:rsid w:val="00121942"/>
    <w:rPr>
      <w:rFonts w:cs="Times New Roman"/>
    </w:rPr>
  </w:style>
  <w:style w:type="character" w:customStyle="1" w:styleId="ft1010">
    <w:name w:val="ft1010"/>
    <w:basedOn w:val="a3"/>
    <w:uiPriority w:val="99"/>
    <w:qFormat/>
    <w:rsid w:val="00121942"/>
    <w:rPr>
      <w:rFonts w:cs="Times New Roman"/>
    </w:rPr>
  </w:style>
  <w:style w:type="character" w:customStyle="1" w:styleId="ft1058">
    <w:name w:val="ft1058"/>
    <w:basedOn w:val="a3"/>
    <w:uiPriority w:val="99"/>
    <w:qFormat/>
    <w:rsid w:val="00121942"/>
    <w:rPr>
      <w:rFonts w:cs="Times New Roman"/>
    </w:rPr>
  </w:style>
  <w:style w:type="character" w:customStyle="1" w:styleId="ft1101">
    <w:name w:val="ft1101"/>
    <w:basedOn w:val="a3"/>
    <w:uiPriority w:val="99"/>
    <w:qFormat/>
    <w:rsid w:val="00121942"/>
    <w:rPr>
      <w:rFonts w:cs="Times New Roman"/>
    </w:rPr>
  </w:style>
  <w:style w:type="character" w:customStyle="1" w:styleId="ft1162">
    <w:name w:val="ft1162"/>
    <w:basedOn w:val="a3"/>
    <w:uiPriority w:val="99"/>
    <w:qFormat/>
    <w:rsid w:val="00121942"/>
    <w:rPr>
      <w:rFonts w:cs="Times New Roman"/>
    </w:rPr>
  </w:style>
  <w:style w:type="character" w:customStyle="1" w:styleId="ft1197">
    <w:name w:val="ft1197"/>
    <w:basedOn w:val="a3"/>
    <w:uiPriority w:val="99"/>
    <w:qFormat/>
    <w:rsid w:val="00121942"/>
    <w:rPr>
      <w:rFonts w:cs="Times New Roman"/>
    </w:rPr>
  </w:style>
  <w:style w:type="character" w:customStyle="1" w:styleId="ft1248">
    <w:name w:val="ft1248"/>
    <w:basedOn w:val="a3"/>
    <w:uiPriority w:val="99"/>
    <w:qFormat/>
    <w:rsid w:val="00121942"/>
    <w:rPr>
      <w:rFonts w:cs="Times New Roman"/>
    </w:rPr>
  </w:style>
  <w:style w:type="character" w:customStyle="1" w:styleId="ft1293">
    <w:name w:val="ft1293"/>
    <w:basedOn w:val="a3"/>
    <w:uiPriority w:val="99"/>
    <w:qFormat/>
    <w:rsid w:val="00121942"/>
    <w:rPr>
      <w:rFonts w:cs="Times New Roman"/>
    </w:rPr>
  </w:style>
  <w:style w:type="character" w:customStyle="1" w:styleId="ft1308">
    <w:name w:val="ft1308"/>
    <w:basedOn w:val="a3"/>
    <w:uiPriority w:val="99"/>
    <w:qFormat/>
    <w:rsid w:val="00121942"/>
    <w:rPr>
      <w:rFonts w:cs="Times New Roman"/>
    </w:rPr>
  </w:style>
  <w:style w:type="character" w:customStyle="1" w:styleId="ft1366">
    <w:name w:val="ft1366"/>
    <w:basedOn w:val="a3"/>
    <w:uiPriority w:val="99"/>
    <w:qFormat/>
    <w:rsid w:val="00121942"/>
    <w:rPr>
      <w:rFonts w:cs="Times New Roman"/>
    </w:rPr>
  </w:style>
  <w:style w:type="character" w:customStyle="1" w:styleId="ft1377">
    <w:name w:val="ft1377"/>
    <w:basedOn w:val="a3"/>
    <w:uiPriority w:val="99"/>
    <w:qFormat/>
    <w:rsid w:val="00121942"/>
    <w:rPr>
      <w:rFonts w:cs="Times New Roman"/>
    </w:rPr>
  </w:style>
  <w:style w:type="character" w:customStyle="1" w:styleId="ft1380">
    <w:name w:val="ft1380"/>
    <w:basedOn w:val="a3"/>
    <w:uiPriority w:val="99"/>
    <w:qFormat/>
    <w:rsid w:val="00121942"/>
    <w:rPr>
      <w:rFonts w:cs="Times New Roman"/>
    </w:rPr>
  </w:style>
  <w:style w:type="character" w:customStyle="1" w:styleId="ft1389">
    <w:name w:val="ft1389"/>
    <w:basedOn w:val="a3"/>
    <w:uiPriority w:val="99"/>
    <w:qFormat/>
    <w:rsid w:val="00121942"/>
    <w:rPr>
      <w:rFonts w:cs="Times New Roman"/>
    </w:rPr>
  </w:style>
  <w:style w:type="character" w:customStyle="1" w:styleId="ft1393">
    <w:name w:val="ft1393"/>
    <w:basedOn w:val="a3"/>
    <w:uiPriority w:val="99"/>
    <w:qFormat/>
    <w:rsid w:val="00121942"/>
    <w:rPr>
      <w:rFonts w:cs="Times New Roman"/>
    </w:rPr>
  </w:style>
  <w:style w:type="character" w:customStyle="1" w:styleId="ft1400">
    <w:name w:val="ft1400"/>
    <w:basedOn w:val="a3"/>
    <w:uiPriority w:val="99"/>
    <w:qFormat/>
    <w:rsid w:val="00121942"/>
    <w:rPr>
      <w:rFonts w:cs="Times New Roman"/>
    </w:rPr>
  </w:style>
  <w:style w:type="character" w:customStyle="1" w:styleId="ft1407">
    <w:name w:val="ft1407"/>
    <w:basedOn w:val="a3"/>
    <w:uiPriority w:val="99"/>
    <w:qFormat/>
    <w:rsid w:val="00121942"/>
    <w:rPr>
      <w:rFonts w:cs="Times New Roman"/>
    </w:rPr>
  </w:style>
  <w:style w:type="character" w:customStyle="1" w:styleId="ft1410">
    <w:name w:val="ft1410"/>
    <w:basedOn w:val="a3"/>
    <w:uiPriority w:val="99"/>
    <w:qFormat/>
    <w:rsid w:val="00121942"/>
    <w:rPr>
      <w:rFonts w:cs="Times New Roman"/>
    </w:rPr>
  </w:style>
  <w:style w:type="character" w:customStyle="1" w:styleId="ft1427">
    <w:name w:val="ft1427"/>
    <w:basedOn w:val="a3"/>
    <w:uiPriority w:val="99"/>
    <w:qFormat/>
    <w:rsid w:val="00121942"/>
    <w:rPr>
      <w:rFonts w:cs="Times New Roman"/>
    </w:rPr>
  </w:style>
  <w:style w:type="character" w:customStyle="1" w:styleId="ft1478">
    <w:name w:val="ft1478"/>
    <w:basedOn w:val="a3"/>
    <w:uiPriority w:val="99"/>
    <w:qFormat/>
    <w:rsid w:val="00121942"/>
    <w:rPr>
      <w:rFonts w:cs="Times New Roman"/>
    </w:rPr>
  </w:style>
  <w:style w:type="character" w:customStyle="1" w:styleId="ft1533">
    <w:name w:val="ft1533"/>
    <w:basedOn w:val="a3"/>
    <w:uiPriority w:val="99"/>
    <w:qFormat/>
    <w:rsid w:val="00121942"/>
    <w:rPr>
      <w:rFonts w:cs="Times New Roman"/>
    </w:rPr>
  </w:style>
  <w:style w:type="character" w:customStyle="1" w:styleId="ft1586">
    <w:name w:val="ft1586"/>
    <w:basedOn w:val="a3"/>
    <w:uiPriority w:val="99"/>
    <w:qFormat/>
    <w:rsid w:val="00121942"/>
    <w:rPr>
      <w:rFonts w:cs="Times New Roman"/>
    </w:rPr>
  </w:style>
  <w:style w:type="character" w:customStyle="1" w:styleId="ft1627">
    <w:name w:val="ft1627"/>
    <w:basedOn w:val="a3"/>
    <w:uiPriority w:val="99"/>
    <w:qFormat/>
    <w:rsid w:val="00121942"/>
    <w:rPr>
      <w:rFonts w:cs="Times New Roman"/>
    </w:rPr>
  </w:style>
  <w:style w:type="character" w:customStyle="1" w:styleId="ft1634">
    <w:name w:val="ft1634"/>
    <w:basedOn w:val="a3"/>
    <w:uiPriority w:val="99"/>
    <w:qFormat/>
    <w:rsid w:val="00121942"/>
    <w:rPr>
      <w:rFonts w:cs="Times New Roman"/>
    </w:rPr>
  </w:style>
  <w:style w:type="character" w:customStyle="1" w:styleId="ft1638">
    <w:name w:val="ft1638"/>
    <w:basedOn w:val="a3"/>
    <w:uiPriority w:val="99"/>
    <w:qFormat/>
    <w:rsid w:val="00121942"/>
    <w:rPr>
      <w:rFonts w:cs="Times New Roman"/>
    </w:rPr>
  </w:style>
  <w:style w:type="character" w:customStyle="1" w:styleId="ft1643">
    <w:name w:val="ft1643"/>
    <w:basedOn w:val="a3"/>
    <w:uiPriority w:val="99"/>
    <w:qFormat/>
    <w:rsid w:val="00121942"/>
    <w:rPr>
      <w:rFonts w:cs="Times New Roman"/>
    </w:rPr>
  </w:style>
  <w:style w:type="character" w:customStyle="1" w:styleId="ft1659">
    <w:name w:val="ft1659"/>
    <w:basedOn w:val="a3"/>
    <w:uiPriority w:val="99"/>
    <w:qFormat/>
    <w:rsid w:val="00121942"/>
    <w:rPr>
      <w:rFonts w:cs="Times New Roman"/>
    </w:rPr>
  </w:style>
  <w:style w:type="character" w:customStyle="1" w:styleId="ft1665">
    <w:name w:val="ft1665"/>
    <w:basedOn w:val="a3"/>
    <w:uiPriority w:val="99"/>
    <w:qFormat/>
    <w:rsid w:val="00121942"/>
    <w:rPr>
      <w:rFonts w:cs="Times New Roman"/>
    </w:rPr>
  </w:style>
  <w:style w:type="character" w:customStyle="1" w:styleId="ft1711">
    <w:name w:val="ft1711"/>
    <w:basedOn w:val="a3"/>
    <w:uiPriority w:val="99"/>
    <w:qFormat/>
    <w:rsid w:val="00121942"/>
    <w:rPr>
      <w:rFonts w:cs="Times New Roman"/>
    </w:rPr>
  </w:style>
  <w:style w:type="character" w:customStyle="1" w:styleId="ft1757">
    <w:name w:val="ft1757"/>
    <w:basedOn w:val="a3"/>
    <w:uiPriority w:val="99"/>
    <w:qFormat/>
    <w:rsid w:val="00121942"/>
    <w:rPr>
      <w:rFonts w:cs="Times New Roman"/>
    </w:rPr>
  </w:style>
  <w:style w:type="character" w:customStyle="1" w:styleId="ft1804">
    <w:name w:val="ft1804"/>
    <w:basedOn w:val="a3"/>
    <w:uiPriority w:val="99"/>
    <w:qFormat/>
    <w:rsid w:val="00121942"/>
    <w:rPr>
      <w:rFonts w:cs="Times New Roman"/>
    </w:rPr>
  </w:style>
  <w:style w:type="character" w:customStyle="1" w:styleId="ft1855">
    <w:name w:val="ft1855"/>
    <w:basedOn w:val="a3"/>
    <w:uiPriority w:val="99"/>
    <w:qFormat/>
    <w:rsid w:val="00121942"/>
    <w:rPr>
      <w:rFonts w:cs="Times New Roman"/>
    </w:rPr>
  </w:style>
  <w:style w:type="character" w:customStyle="1" w:styleId="ft1883">
    <w:name w:val="ft1883"/>
    <w:basedOn w:val="a3"/>
    <w:uiPriority w:val="99"/>
    <w:qFormat/>
    <w:rsid w:val="00121942"/>
    <w:rPr>
      <w:rFonts w:cs="Times New Roman"/>
    </w:rPr>
  </w:style>
  <w:style w:type="character" w:customStyle="1" w:styleId="ft1937">
    <w:name w:val="ft1937"/>
    <w:basedOn w:val="a3"/>
    <w:uiPriority w:val="99"/>
    <w:qFormat/>
    <w:rsid w:val="00121942"/>
    <w:rPr>
      <w:rFonts w:cs="Times New Roman"/>
    </w:rPr>
  </w:style>
  <w:style w:type="character" w:customStyle="1" w:styleId="ft1983">
    <w:name w:val="ft1983"/>
    <w:basedOn w:val="a3"/>
    <w:uiPriority w:val="99"/>
    <w:qFormat/>
    <w:rsid w:val="00121942"/>
    <w:rPr>
      <w:rFonts w:cs="Times New Roman"/>
    </w:rPr>
  </w:style>
  <w:style w:type="character" w:customStyle="1" w:styleId="ft2028">
    <w:name w:val="ft2028"/>
    <w:basedOn w:val="a3"/>
    <w:uiPriority w:val="99"/>
    <w:qFormat/>
    <w:rsid w:val="00121942"/>
    <w:rPr>
      <w:rFonts w:cs="Times New Roman"/>
    </w:rPr>
  </w:style>
  <w:style w:type="character" w:customStyle="1" w:styleId="ft2049">
    <w:name w:val="ft2049"/>
    <w:basedOn w:val="a3"/>
    <w:uiPriority w:val="99"/>
    <w:qFormat/>
    <w:rsid w:val="00121942"/>
    <w:rPr>
      <w:rFonts w:cs="Times New Roman"/>
    </w:rPr>
  </w:style>
  <w:style w:type="character" w:customStyle="1" w:styleId="ft2096">
    <w:name w:val="ft2096"/>
    <w:basedOn w:val="a3"/>
    <w:uiPriority w:val="99"/>
    <w:qFormat/>
    <w:rsid w:val="00121942"/>
    <w:rPr>
      <w:rFonts w:cs="Times New Roman"/>
    </w:rPr>
  </w:style>
  <w:style w:type="character" w:customStyle="1" w:styleId="ft2144">
    <w:name w:val="ft2144"/>
    <w:basedOn w:val="a3"/>
    <w:uiPriority w:val="99"/>
    <w:qFormat/>
    <w:rsid w:val="00121942"/>
    <w:rPr>
      <w:rFonts w:cs="Times New Roman"/>
    </w:rPr>
  </w:style>
  <w:style w:type="character" w:customStyle="1" w:styleId="ft2234">
    <w:name w:val="ft2234"/>
    <w:basedOn w:val="a3"/>
    <w:uiPriority w:val="99"/>
    <w:qFormat/>
    <w:rsid w:val="00121942"/>
    <w:rPr>
      <w:rFonts w:cs="Times New Roman"/>
    </w:rPr>
  </w:style>
  <w:style w:type="character" w:customStyle="1" w:styleId="ft2289">
    <w:name w:val="ft2289"/>
    <w:basedOn w:val="a3"/>
    <w:uiPriority w:val="99"/>
    <w:qFormat/>
    <w:rsid w:val="00121942"/>
    <w:rPr>
      <w:rFonts w:cs="Times New Roman"/>
    </w:rPr>
  </w:style>
  <w:style w:type="character" w:customStyle="1" w:styleId="ft1884">
    <w:name w:val="ft1884"/>
    <w:basedOn w:val="a3"/>
    <w:uiPriority w:val="99"/>
    <w:qFormat/>
    <w:rsid w:val="00121942"/>
    <w:rPr>
      <w:rFonts w:cs="Times New Roman"/>
    </w:rPr>
  </w:style>
  <w:style w:type="character" w:customStyle="1" w:styleId="ft2343">
    <w:name w:val="ft2343"/>
    <w:basedOn w:val="a3"/>
    <w:uiPriority w:val="99"/>
    <w:qFormat/>
    <w:rsid w:val="00121942"/>
    <w:rPr>
      <w:rFonts w:cs="Times New Roman"/>
    </w:rPr>
  </w:style>
  <w:style w:type="character" w:customStyle="1" w:styleId="ft2392">
    <w:name w:val="ft2392"/>
    <w:basedOn w:val="a3"/>
    <w:uiPriority w:val="99"/>
    <w:qFormat/>
    <w:rsid w:val="00121942"/>
    <w:rPr>
      <w:rFonts w:cs="Times New Roman"/>
    </w:rPr>
  </w:style>
  <w:style w:type="character" w:customStyle="1" w:styleId="ft2439">
    <w:name w:val="ft2439"/>
    <w:basedOn w:val="a3"/>
    <w:uiPriority w:val="99"/>
    <w:qFormat/>
    <w:rsid w:val="00121942"/>
    <w:rPr>
      <w:rFonts w:cs="Times New Roman"/>
    </w:rPr>
  </w:style>
  <w:style w:type="character" w:customStyle="1" w:styleId="ft2489">
    <w:name w:val="ft2489"/>
    <w:basedOn w:val="a3"/>
    <w:uiPriority w:val="99"/>
    <w:qFormat/>
    <w:rsid w:val="00121942"/>
    <w:rPr>
      <w:rFonts w:cs="Times New Roman"/>
    </w:rPr>
  </w:style>
  <w:style w:type="character" w:customStyle="1" w:styleId="ft2500">
    <w:name w:val="ft2500"/>
    <w:basedOn w:val="a3"/>
    <w:uiPriority w:val="99"/>
    <w:qFormat/>
    <w:rsid w:val="00121942"/>
    <w:rPr>
      <w:rFonts w:cs="Times New Roman"/>
    </w:rPr>
  </w:style>
  <w:style w:type="character" w:customStyle="1" w:styleId="ft2555">
    <w:name w:val="ft2555"/>
    <w:basedOn w:val="a3"/>
    <w:uiPriority w:val="99"/>
    <w:qFormat/>
    <w:rsid w:val="00121942"/>
    <w:rPr>
      <w:rFonts w:cs="Times New Roman"/>
    </w:rPr>
  </w:style>
  <w:style w:type="character" w:customStyle="1" w:styleId="ft2562">
    <w:name w:val="ft2562"/>
    <w:basedOn w:val="a3"/>
    <w:uiPriority w:val="99"/>
    <w:qFormat/>
    <w:rsid w:val="00121942"/>
    <w:rPr>
      <w:rFonts w:cs="Times New Roman"/>
    </w:rPr>
  </w:style>
  <w:style w:type="character" w:customStyle="1" w:styleId="ft2569">
    <w:name w:val="ft2569"/>
    <w:basedOn w:val="a3"/>
    <w:uiPriority w:val="99"/>
    <w:qFormat/>
    <w:rsid w:val="00121942"/>
    <w:rPr>
      <w:rFonts w:cs="Times New Roman"/>
    </w:rPr>
  </w:style>
  <w:style w:type="character" w:customStyle="1" w:styleId="ft2572">
    <w:name w:val="ft2572"/>
    <w:basedOn w:val="a3"/>
    <w:uiPriority w:val="99"/>
    <w:qFormat/>
    <w:rsid w:val="00121942"/>
    <w:rPr>
      <w:rFonts w:cs="Times New Roman"/>
    </w:rPr>
  </w:style>
  <w:style w:type="character" w:customStyle="1" w:styleId="ft2581">
    <w:name w:val="ft2581"/>
    <w:basedOn w:val="a3"/>
    <w:uiPriority w:val="99"/>
    <w:qFormat/>
    <w:rsid w:val="00121942"/>
    <w:rPr>
      <w:rFonts w:cs="Times New Roman"/>
    </w:rPr>
  </w:style>
  <w:style w:type="character" w:customStyle="1" w:styleId="ft2590">
    <w:name w:val="ft2590"/>
    <w:basedOn w:val="a3"/>
    <w:uiPriority w:val="99"/>
    <w:qFormat/>
    <w:rsid w:val="00121942"/>
    <w:rPr>
      <w:rFonts w:cs="Times New Roman"/>
    </w:rPr>
  </w:style>
  <w:style w:type="character" w:customStyle="1" w:styleId="ft2624">
    <w:name w:val="ft2624"/>
    <w:basedOn w:val="a3"/>
    <w:uiPriority w:val="99"/>
    <w:qFormat/>
    <w:rsid w:val="00121942"/>
    <w:rPr>
      <w:rFonts w:cs="Times New Roman"/>
    </w:rPr>
  </w:style>
  <w:style w:type="character" w:customStyle="1" w:styleId="ft2669">
    <w:name w:val="ft2669"/>
    <w:basedOn w:val="a3"/>
    <w:uiPriority w:val="99"/>
    <w:qFormat/>
    <w:rsid w:val="00121942"/>
    <w:rPr>
      <w:rFonts w:cs="Times New Roman"/>
    </w:rPr>
  </w:style>
  <w:style w:type="character" w:customStyle="1" w:styleId="ft2679">
    <w:name w:val="ft2679"/>
    <w:basedOn w:val="a3"/>
    <w:uiPriority w:val="99"/>
    <w:qFormat/>
    <w:rsid w:val="00121942"/>
    <w:rPr>
      <w:rFonts w:cs="Times New Roman"/>
    </w:rPr>
  </w:style>
  <w:style w:type="character" w:customStyle="1" w:styleId="ft2716">
    <w:name w:val="ft2716"/>
    <w:basedOn w:val="a3"/>
    <w:uiPriority w:val="99"/>
    <w:qFormat/>
    <w:rsid w:val="00121942"/>
    <w:rPr>
      <w:rFonts w:cs="Times New Roman"/>
    </w:rPr>
  </w:style>
  <w:style w:type="character" w:customStyle="1" w:styleId="ft2726">
    <w:name w:val="ft2726"/>
    <w:basedOn w:val="a3"/>
    <w:uiPriority w:val="99"/>
    <w:qFormat/>
    <w:rsid w:val="00121942"/>
    <w:rPr>
      <w:rFonts w:cs="Times New Roman"/>
    </w:rPr>
  </w:style>
  <w:style w:type="character" w:customStyle="1" w:styleId="ft2773">
    <w:name w:val="ft2773"/>
    <w:basedOn w:val="a3"/>
    <w:uiPriority w:val="99"/>
    <w:qFormat/>
    <w:rsid w:val="00121942"/>
    <w:rPr>
      <w:rFonts w:cs="Times New Roman"/>
    </w:rPr>
  </w:style>
  <w:style w:type="character" w:customStyle="1" w:styleId="ft2782">
    <w:name w:val="ft2782"/>
    <w:basedOn w:val="a3"/>
    <w:uiPriority w:val="99"/>
    <w:qFormat/>
    <w:rsid w:val="00121942"/>
    <w:rPr>
      <w:rFonts w:cs="Times New Roman"/>
    </w:rPr>
  </w:style>
  <w:style w:type="character" w:customStyle="1" w:styleId="ft2828">
    <w:name w:val="ft2828"/>
    <w:basedOn w:val="a3"/>
    <w:uiPriority w:val="99"/>
    <w:qFormat/>
    <w:rsid w:val="00121942"/>
    <w:rPr>
      <w:rFonts w:cs="Times New Roman"/>
    </w:rPr>
  </w:style>
  <w:style w:type="character" w:customStyle="1" w:styleId="ft2877">
    <w:name w:val="ft2877"/>
    <w:basedOn w:val="a3"/>
    <w:uiPriority w:val="99"/>
    <w:qFormat/>
    <w:rsid w:val="00121942"/>
    <w:rPr>
      <w:rFonts w:cs="Times New Roman"/>
    </w:rPr>
  </w:style>
  <w:style w:type="character" w:customStyle="1" w:styleId="ft2921">
    <w:name w:val="ft2921"/>
    <w:basedOn w:val="a3"/>
    <w:uiPriority w:val="99"/>
    <w:qFormat/>
    <w:rsid w:val="00121942"/>
    <w:rPr>
      <w:rFonts w:cs="Times New Roman"/>
    </w:rPr>
  </w:style>
  <w:style w:type="character" w:customStyle="1" w:styleId="ft2927">
    <w:name w:val="ft2927"/>
    <w:basedOn w:val="a3"/>
    <w:uiPriority w:val="99"/>
    <w:qFormat/>
    <w:rsid w:val="00121942"/>
    <w:rPr>
      <w:rFonts w:cs="Times New Roman"/>
    </w:rPr>
  </w:style>
  <w:style w:type="character" w:customStyle="1" w:styleId="ft2935">
    <w:name w:val="ft2935"/>
    <w:basedOn w:val="a3"/>
    <w:uiPriority w:val="99"/>
    <w:qFormat/>
    <w:rsid w:val="00121942"/>
    <w:rPr>
      <w:rFonts w:cs="Times New Roman"/>
    </w:rPr>
  </w:style>
  <w:style w:type="character" w:customStyle="1" w:styleId="ft2943">
    <w:name w:val="ft2943"/>
    <w:basedOn w:val="a3"/>
    <w:uiPriority w:val="99"/>
    <w:qFormat/>
    <w:rsid w:val="00121942"/>
    <w:rPr>
      <w:rFonts w:cs="Times New Roman"/>
    </w:rPr>
  </w:style>
  <w:style w:type="character" w:customStyle="1" w:styleId="ft2952">
    <w:name w:val="ft2952"/>
    <w:basedOn w:val="a3"/>
    <w:uiPriority w:val="99"/>
    <w:qFormat/>
    <w:rsid w:val="00121942"/>
    <w:rPr>
      <w:rFonts w:cs="Times New Roman"/>
    </w:rPr>
  </w:style>
  <w:style w:type="character" w:customStyle="1" w:styleId="ft2954">
    <w:name w:val="ft2954"/>
    <w:basedOn w:val="a3"/>
    <w:uiPriority w:val="99"/>
    <w:qFormat/>
    <w:rsid w:val="00121942"/>
    <w:rPr>
      <w:rFonts w:cs="Times New Roman"/>
    </w:rPr>
  </w:style>
  <w:style w:type="character" w:customStyle="1" w:styleId="ft2955">
    <w:name w:val="ft2955"/>
    <w:basedOn w:val="a3"/>
    <w:uiPriority w:val="99"/>
    <w:qFormat/>
    <w:rsid w:val="00121942"/>
    <w:rPr>
      <w:rFonts w:cs="Times New Roman"/>
    </w:rPr>
  </w:style>
  <w:style w:type="character" w:customStyle="1" w:styleId="ft2962">
    <w:name w:val="ft2962"/>
    <w:basedOn w:val="a3"/>
    <w:uiPriority w:val="99"/>
    <w:qFormat/>
    <w:rsid w:val="00121942"/>
    <w:rPr>
      <w:rFonts w:cs="Times New Roman"/>
    </w:rPr>
  </w:style>
  <w:style w:type="character" w:customStyle="1" w:styleId="ft2968">
    <w:name w:val="ft2968"/>
    <w:basedOn w:val="a3"/>
    <w:uiPriority w:val="99"/>
    <w:qFormat/>
    <w:rsid w:val="00121942"/>
    <w:rPr>
      <w:rFonts w:cs="Times New Roman"/>
    </w:rPr>
  </w:style>
  <w:style w:type="character" w:customStyle="1" w:styleId="ft2973">
    <w:name w:val="ft2973"/>
    <w:basedOn w:val="a3"/>
    <w:uiPriority w:val="99"/>
    <w:qFormat/>
    <w:rsid w:val="00121942"/>
    <w:rPr>
      <w:rFonts w:cs="Times New Roman"/>
    </w:rPr>
  </w:style>
  <w:style w:type="character" w:customStyle="1" w:styleId="ft2974">
    <w:name w:val="ft2974"/>
    <w:basedOn w:val="a3"/>
    <w:uiPriority w:val="99"/>
    <w:qFormat/>
    <w:rsid w:val="00121942"/>
    <w:rPr>
      <w:rFonts w:cs="Times New Roman"/>
    </w:rPr>
  </w:style>
  <w:style w:type="character" w:customStyle="1" w:styleId="ft2976">
    <w:name w:val="ft2976"/>
    <w:basedOn w:val="a3"/>
    <w:uiPriority w:val="99"/>
    <w:qFormat/>
    <w:rsid w:val="00121942"/>
    <w:rPr>
      <w:rFonts w:cs="Times New Roman"/>
    </w:rPr>
  </w:style>
  <w:style w:type="character" w:customStyle="1" w:styleId="ft2985">
    <w:name w:val="ft2985"/>
    <w:basedOn w:val="a3"/>
    <w:uiPriority w:val="99"/>
    <w:qFormat/>
    <w:rsid w:val="00121942"/>
    <w:rPr>
      <w:rFonts w:cs="Times New Roman"/>
    </w:rPr>
  </w:style>
  <w:style w:type="character" w:customStyle="1" w:styleId="ft3002">
    <w:name w:val="ft3002"/>
    <w:basedOn w:val="a3"/>
    <w:uiPriority w:val="99"/>
    <w:qFormat/>
    <w:rsid w:val="00121942"/>
    <w:rPr>
      <w:rFonts w:cs="Times New Roman"/>
    </w:rPr>
  </w:style>
  <w:style w:type="character" w:customStyle="1" w:styleId="ft3037">
    <w:name w:val="ft3037"/>
    <w:basedOn w:val="a3"/>
    <w:uiPriority w:val="99"/>
    <w:qFormat/>
    <w:rsid w:val="00121942"/>
    <w:rPr>
      <w:rFonts w:cs="Times New Roman"/>
    </w:rPr>
  </w:style>
  <w:style w:type="character" w:customStyle="1" w:styleId="ft3084">
    <w:name w:val="ft3084"/>
    <w:basedOn w:val="a3"/>
    <w:uiPriority w:val="99"/>
    <w:qFormat/>
    <w:rsid w:val="00121942"/>
    <w:rPr>
      <w:rFonts w:cs="Times New Roman"/>
    </w:rPr>
  </w:style>
  <w:style w:type="character" w:customStyle="1" w:styleId="ft3127">
    <w:name w:val="ft3127"/>
    <w:basedOn w:val="a3"/>
    <w:uiPriority w:val="99"/>
    <w:qFormat/>
    <w:rsid w:val="00121942"/>
    <w:rPr>
      <w:rFonts w:cs="Times New Roman"/>
    </w:rPr>
  </w:style>
  <w:style w:type="character" w:customStyle="1" w:styleId="ft3156">
    <w:name w:val="ft3156"/>
    <w:basedOn w:val="a3"/>
    <w:uiPriority w:val="99"/>
    <w:qFormat/>
    <w:rsid w:val="00121942"/>
    <w:rPr>
      <w:rFonts w:cs="Times New Roman"/>
    </w:rPr>
  </w:style>
  <w:style w:type="character" w:customStyle="1" w:styleId="ft3206">
    <w:name w:val="ft3206"/>
    <w:basedOn w:val="a3"/>
    <w:uiPriority w:val="99"/>
    <w:qFormat/>
    <w:rsid w:val="00121942"/>
    <w:rPr>
      <w:rFonts w:cs="Times New Roman"/>
    </w:rPr>
  </w:style>
  <w:style w:type="character" w:customStyle="1" w:styleId="ft3264">
    <w:name w:val="ft3264"/>
    <w:basedOn w:val="a3"/>
    <w:uiPriority w:val="99"/>
    <w:qFormat/>
    <w:rsid w:val="00121942"/>
    <w:rPr>
      <w:rFonts w:cs="Times New Roman"/>
    </w:rPr>
  </w:style>
  <w:style w:type="character" w:customStyle="1" w:styleId="ft3315">
    <w:name w:val="ft3315"/>
    <w:basedOn w:val="a3"/>
    <w:uiPriority w:val="99"/>
    <w:qFormat/>
    <w:rsid w:val="00121942"/>
    <w:rPr>
      <w:rFonts w:cs="Times New Roman"/>
    </w:rPr>
  </w:style>
  <w:style w:type="character" w:customStyle="1" w:styleId="ft3373">
    <w:name w:val="ft3373"/>
    <w:basedOn w:val="a3"/>
    <w:uiPriority w:val="99"/>
    <w:qFormat/>
    <w:rsid w:val="00121942"/>
    <w:rPr>
      <w:rFonts w:cs="Times New Roman"/>
    </w:rPr>
  </w:style>
  <w:style w:type="character" w:customStyle="1" w:styleId="ft3432">
    <w:name w:val="ft3432"/>
    <w:basedOn w:val="a3"/>
    <w:uiPriority w:val="99"/>
    <w:qFormat/>
    <w:rsid w:val="00121942"/>
    <w:rPr>
      <w:rFonts w:cs="Times New Roman"/>
    </w:rPr>
  </w:style>
  <w:style w:type="character" w:customStyle="1" w:styleId="ft3489">
    <w:name w:val="ft3489"/>
    <w:basedOn w:val="a3"/>
    <w:uiPriority w:val="99"/>
    <w:qFormat/>
    <w:rsid w:val="00121942"/>
    <w:rPr>
      <w:rFonts w:cs="Times New Roman"/>
    </w:rPr>
  </w:style>
  <w:style w:type="character" w:customStyle="1" w:styleId="ft3546">
    <w:name w:val="ft3546"/>
    <w:basedOn w:val="a3"/>
    <w:uiPriority w:val="99"/>
    <w:qFormat/>
    <w:rsid w:val="00121942"/>
    <w:rPr>
      <w:rFonts w:cs="Times New Roman"/>
    </w:rPr>
  </w:style>
  <w:style w:type="character" w:customStyle="1" w:styleId="ft3608">
    <w:name w:val="ft3608"/>
    <w:basedOn w:val="a3"/>
    <w:uiPriority w:val="99"/>
    <w:qFormat/>
    <w:rsid w:val="00121942"/>
    <w:rPr>
      <w:rFonts w:cs="Times New Roman"/>
    </w:rPr>
  </w:style>
  <w:style w:type="character" w:customStyle="1" w:styleId="ft3651">
    <w:name w:val="ft3651"/>
    <w:basedOn w:val="a3"/>
    <w:uiPriority w:val="99"/>
    <w:qFormat/>
    <w:rsid w:val="00121942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121942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121942"/>
    <w:rPr>
      <w:rFonts w:cs="Times New Roman"/>
    </w:rPr>
  </w:style>
  <w:style w:type="character" w:customStyle="1" w:styleId="1142">
    <w:name w:val="Знак Знак114"/>
    <w:uiPriority w:val="99"/>
    <w:locked/>
    <w:rsid w:val="00121942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1219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121942"/>
  </w:style>
  <w:style w:type="character" w:customStyle="1" w:styleId="ft9274">
    <w:name w:val="ft9274"/>
    <w:uiPriority w:val="99"/>
    <w:qFormat/>
    <w:rsid w:val="00121942"/>
  </w:style>
  <w:style w:type="character" w:customStyle="1" w:styleId="ft9282">
    <w:name w:val="ft9282"/>
    <w:uiPriority w:val="99"/>
    <w:qFormat/>
    <w:rsid w:val="00121942"/>
  </w:style>
  <w:style w:type="character" w:customStyle="1" w:styleId="ft9284">
    <w:name w:val="ft9284"/>
    <w:uiPriority w:val="99"/>
    <w:qFormat/>
    <w:rsid w:val="00121942"/>
  </w:style>
  <w:style w:type="character" w:customStyle="1" w:styleId="ft9287">
    <w:name w:val="ft9287"/>
    <w:uiPriority w:val="99"/>
    <w:qFormat/>
    <w:rsid w:val="00121942"/>
  </w:style>
  <w:style w:type="character" w:customStyle="1" w:styleId="ft9293">
    <w:name w:val="ft9293"/>
    <w:uiPriority w:val="99"/>
    <w:qFormat/>
    <w:rsid w:val="00121942"/>
  </w:style>
  <w:style w:type="character" w:customStyle="1" w:styleId="ft9299">
    <w:name w:val="ft9299"/>
    <w:uiPriority w:val="99"/>
    <w:qFormat/>
    <w:rsid w:val="00121942"/>
  </w:style>
  <w:style w:type="character" w:customStyle="1" w:styleId="ft9306">
    <w:name w:val="ft9306"/>
    <w:uiPriority w:val="99"/>
    <w:qFormat/>
    <w:rsid w:val="00121942"/>
  </w:style>
  <w:style w:type="character" w:customStyle="1" w:styleId="ft8849">
    <w:name w:val="ft8849"/>
    <w:uiPriority w:val="99"/>
    <w:qFormat/>
    <w:rsid w:val="00121942"/>
  </w:style>
  <w:style w:type="character" w:customStyle="1" w:styleId="ft9312">
    <w:name w:val="ft9312"/>
    <w:uiPriority w:val="99"/>
    <w:qFormat/>
    <w:rsid w:val="00121942"/>
  </w:style>
  <w:style w:type="character" w:customStyle="1" w:styleId="ft9316">
    <w:name w:val="ft9316"/>
    <w:uiPriority w:val="99"/>
    <w:qFormat/>
    <w:rsid w:val="00121942"/>
  </w:style>
  <w:style w:type="character" w:customStyle="1" w:styleId="ft9324">
    <w:name w:val="ft9324"/>
    <w:uiPriority w:val="99"/>
    <w:qFormat/>
    <w:rsid w:val="00121942"/>
  </w:style>
  <w:style w:type="character" w:customStyle="1" w:styleId="ft9330">
    <w:name w:val="ft9330"/>
    <w:uiPriority w:val="99"/>
    <w:qFormat/>
    <w:rsid w:val="00121942"/>
  </w:style>
  <w:style w:type="character" w:customStyle="1" w:styleId="18100">
    <w:name w:val="Знак Знак1810"/>
    <w:uiPriority w:val="99"/>
    <w:rsid w:val="00121942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121942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121942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121942"/>
    <w:rPr>
      <w:rFonts w:ascii="Wingdings" w:hAnsi="Wingdings"/>
    </w:rPr>
  </w:style>
  <w:style w:type="character" w:customStyle="1" w:styleId="WW8Num39z0">
    <w:name w:val="WW8Num39z0"/>
    <w:uiPriority w:val="99"/>
    <w:qFormat/>
    <w:rsid w:val="00121942"/>
    <w:rPr>
      <w:rFonts w:ascii="Wingdings" w:hAnsi="Wingdings"/>
    </w:rPr>
  </w:style>
  <w:style w:type="character" w:customStyle="1" w:styleId="WW8Num42z0">
    <w:name w:val="WW8Num42z0"/>
    <w:uiPriority w:val="99"/>
    <w:qFormat/>
    <w:rsid w:val="00121942"/>
    <w:rPr>
      <w:rFonts w:ascii="Wingdings" w:hAnsi="Wingdings"/>
    </w:rPr>
  </w:style>
  <w:style w:type="character" w:customStyle="1" w:styleId="WW8Num44z0">
    <w:name w:val="WW8Num44z0"/>
    <w:uiPriority w:val="99"/>
    <w:qFormat/>
    <w:rsid w:val="00121942"/>
    <w:rPr>
      <w:rFonts w:ascii="Wingdings" w:hAnsi="Wingdings"/>
    </w:rPr>
  </w:style>
  <w:style w:type="character" w:customStyle="1" w:styleId="WW8Num44z1">
    <w:name w:val="WW8Num44z1"/>
    <w:uiPriority w:val="99"/>
    <w:qFormat/>
    <w:rsid w:val="00121942"/>
    <w:rPr>
      <w:rFonts w:ascii="Courier New" w:hAnsi="Courier New"/>
    </w:rPr>
  </w:style>
  <w:style w:type="character" w:customStyle="1" w:styleId="WW8Num44z3">
    <w:name w:val="WW8Num44z3"/>
    <w:uiPriority w:val="99"/>
    <w:qFormat/>
    <w:rsid w:val="00121942"/>
    <w:rPr>
      <w:rFonts w:ascii="Symbol" w:hAnsi="Symbol"/>
    </w:rPr>
  </w:style>
  <w:style w:type="character" w:customStyle="1" w:styleId="WW8Num47z0">
    <w:name w:val="WW8Num47z0"/>
    <w:uiPriority w:val="99"/>
    <w:qFormat/>
    <w:rsid w:val="00121942"/>
    <w:rPr>
      <w:rFonts w:ascii="Wingdings" w:hAnsi="Wingdings"/>
    </w:rPr>
  </w:style>
  <w:style w:type="character" w:customStyle="1" w:styleId="WW8Num47z1">
    <w:name w:val="WW8Num47z1"/>
    <w:uiPriority w:val="99"/>
    <w:qFormat/>
    <w:rsid w:val="00121942"/>
    <w:rPr>
      <w:rFonts w:ascii="Courier New" w:hAnsi="Courier New"/>
    </w:rPr>
  </w:style>
  <w:style w:type="character" w:customStyle="1" w:styleId="WW8Num47z3">
    <w:name w:val="WW8Num47z3"/>
    <w:uiPriority w:val="99"/>
    <w:qFormat/>
    <w:rsid w:val="00121942"/>
    <w:rPr>
      <w:rFonts w:ascii="Symbol" w:hAnsi="Symbol"/>
    </w:rPr>
  </w:style>
  <w:style w:type="character" w:customStyle="1" w:styleId="WW8Num50z0">
    <w:name w:val="WW8Num50z0"/>
    <w:uiPriority w:val="99"/>
    <w:qFormat/>
    <w:rsid w:val="00121942"/>
    <w:rPr>
      <w:rFonts w:ascii="Wingdings" w:hAnsi="Wingdings"/>
    </w:rPr>
  </w:style>
  <w:style w:type="character" w:customStyle="1" w:styleId="WW8Num51z0">
    <w:name w:val="WW8Num51z0"/>
    <w:uiPriority w:val="99"/>
    <w:qFormat/>
    <w:rsid w:val="00121942"/>
    <w:rPr>
      <w:rFonts w:ascii="Wingdings" w:hAnsi="Wingdings"/>
    </w:rPr>
  </w:style>
  <w:style w:type="character" w:customStyle="1" w:styleId="WW8Num52z0">
    <w:name w:val="WW8Num52z0"/>
    <w:uiPriority w:val="99"/>
    <w:qFormat/>
    <w:rsid w:val="00121942"/>
    <w:rPr>
      <w:rFonts w:ascii="Symbol" w:hAnsi="Symbol"/>
    </w:rPr>
  </w:style>
  <w:style w:type="character" w:customStyle="1" w:styleId="WW8Num53z0">
    <w:name w:val="WW8Num53z0"/>
    <w:uiPriority w:val="99"/>
    <w:qFormat/>
    <w:rsid w:val="00121942"/>
    <w:rPr>
      <w:rFonts w:ascii="Wingdings" w:hAnsi="Wingdings"/>
    </w:rPr>
  </w:style>
  <w:style w:type="character" w:customStyle="1" w:styleId="WW8Num53z1">
    <w:name w:val="WW8Num53z1"/>
    <w:uiPriority w:val="99"/>
    <w:qFormat/>
    <w:rsid w:val="00121942"/>
    <w:rPr>
      <w:rFonts w:ascii="Courier New" w:hAnsi="Courier New"/>
    </w:rPr>
  </w:style>
  <w:style w:type="character" w:customStyle="1" w:styleId="WW8Num53z3">
    <w:name w:val="WW8Num53z3"/>
    <w:uiPriority w:val="99"/>
    <w:qFormat/>
    <w:rsid w:val="00121942"/>
    <w:rPr>
      <w:rFonts w:ascii="Symbol" w:hAnsi="Symbol"/>
    </w:rPr>
  </w:style>
  <w:style w:type="character" w:customStyle="1" w:styleId="WW8Num55z0">
    <w:name w:val="WW8Num55z0"/>
    <w:uiPriority w:val="99"/>
    <w:qFormat/>
    <w:rsid w:val="00121942"/>
    <w:rPr>
      <w:rFonts w:ascii="Symbol" w:hAnsi="Symbol"/>
    </w:rPr>
  </w:style>
  <w:style w:type="character" w:customStyle="1" w:styleId="WW8Num56z0">
    <w:name w:val="WW8Num56z0"/>
    <w:uiPriority w:val="99"/>
    <w:qFormat/>
    <w:rsid w:val="00121942"/>
    <w:rPr>
      <w:rFonts w:ascii="Symbol" w:hAnsi="Symbol"/>
    </w:rPr>
  </w:style>
  <w:style w:type="character" w:customStyle="1" w:styleId="WW8Num59z0">
    <w:name w:val="WW8Num59z0"/>
    <w:uiPriority w:val="99"/>
    <w:qFormat/>
    <w:rsid w:val="00121942"/>
    <w:rPr>
      <w:rFonts w:ascii="Symbol" w:hAnsi="Symbol"/>
    </w:rPr>
  </w:style>
  <w:style w:type="character" w:customStyle="1" w:styleId="WW8Num63z0">
    <w:name w:val="WW8Num63z0"/>
    <w:uiPriority w:val="99"/>
    <w:qFormat/>
    <w:rsid w:val="00121942"/>
    <w:rPr>
      <w:rFonts w:ascii="Symbol" w:hAnsi="Symbol"/>
    </w:rPr>
  </w:style>
  <w:style w:type="character" w:customStyle="1" w:styleId="WW8Num66z0">
    <w:name w:val="WW8Num66z0"/>
    <w:uiPriority w:val="99"/>
    <w:qFormat/>
    <w:rsid w:val="00121942"/>
    <w:rPr>
      <w:rFonts w:ascii="Symbol" w:hAnsi="Symbol"/>
    </w:rPr>
  </w:style>
  <w:style w:type="character" w:customStyle="1" w:styleId="WW8Num69z1">
    <w:name w:val="WW8Num69z1"/>
    <w:uiPriority w:val="99"/>
    <w:qFormat/>
    <w:rsid w:val="00121942"/>
    <w:rPr>
      <w:rFonts w:ascii="Wingdings" w:hAnsi="Wingdings"/>
    </w:rPr>
  </w:style>
  <w:style w:type="character" w:customStyle="1" w:styleId="WW8Num72z0">
    <w:name w:val="WW8Num72z0"/>
    <w:uiPriority w:val="99"/>
    <w:qFormat/>
    <w:rsid w:val="00121942"/>
    <w:rPr>
      <w:rFonts w:ascii="Symbol" w:hAnsi="Symbol"/>
    </w:rPr>
  </w:style>
  <w:style w:type="character" w:customStyle="1" w:styleId="WW8Num72z1">
    <w:name w:val="WW8Num72z1"/>
    <w:uiPriority w:val="99"/>
    <w:qFormat/>
    <w:rsid w:val="00121942"/>
    <w:rPr>
      <w:rFonts w:ascii="Courier New" w:hAnsi="Courier New"/>
    </w:rPr>
  </w:style>
  <w:style w:type="character" w:customStyle="1" w:styleId="WW8Num72z2">
    <w:name w:val="WW8Num72z2"/>
    <w:uiPriority w:val="99"/>
    <w:qFormat/>
    <w:rsid w:val="00121942"/>
    <w:rPr>
      <w:rFonts w:ascii="Wingdings" w:hAnsi="Wingdings"/>
    </w:rPr>
  </w:style>
  <w:style w:type="character" w:customStyle="1" w:styleId="WW8Num74z0">
    <w:name w:val="WW8Num74z0"/>
    <w:uiPriority w:val="99"/>
    <w:qFormat/>
    <w:rsid w:val="00121942"/>
    <w:rPr>
      <w:rFonts w:ascii="Symbol" w:hAnsi="Symbol"/>
    </w:rPr>
  </w:style>
  <w:style w:type="character" w:customStyle="1" w:styleId="WW8Num75z0">
    <w:name w:val="WW8Num75z0"/>
    <w:uiPriority w:val="99"/>
    <w:qFormat/>
    <w:rsid w:val="00121942"/>
    <w:rPr>
      <w:rFonts w:ascii="Wingdings" w:hAnsi="Wingdings"/>
    </w:rPr>
  </w:style>
  <w:style w:type="character" w:customStyle="1" w:styleId="WW8Num75z1">
    <w:name w:val="WW8Num75z1"/>
    <w:uiPriority w:val="99"/>
    <w:qFormat/>
    <w:rsid w:val="00121942"/>
    <w:rPr>
      <w:rFonts w:ascii="Courier New" w:hAnsi="Courier New"/>
    </w:rPr>
  </w:style>
  <w:style w:type="character" w:customStyle="1" w:styleId="WW8Num75z3">
    <w:name w:val="WW8Num75z3"/>
    <w:uiPriority w:val="99"/>
    <w:qFormat/>
    <w:rsid w:val="00121942"/>
    <w:rPr>
      <w:rFonts w:ascii="Symbol" w:hAnsi="Symbol"/>
    </w:rPr>
  </w:style>
  <w:style w:type="character" w:customStyle="1" w:styleId="WW8Num77z0">
    <w:name w:val="WW8Num77z0"/>
    <w:uiPriority w:val="99"/>
    <w:qFormat/>
    <w:rsid w:val="00121942"/>
    <w:rPr>
      <w:rFonts w:ascii="Symbol" w:hAnsi="Symbol"/>
    </w:rPr>
  </w:style>
  <w:style w:type="character" w:customStyle="1" w:styleId="WW8Num78z0">
    <w:name w:val="WW8Num78z0"/>
    <w:uiPriority w:val="99"/>
    <w:qFormat/>
    <w:rsid w:val="00121942"/>
    <w:rPr>
      <w:rFonts w:ascii="Wingdings" w:hAnsi="Wingdings"/>
    </w:rPr>
  </w:style>
  <w:style w:type="character" w:customStyle="1" w:styleId="WW8Num78z1">
    <w:name w:val="WW8Num78z1"/>
    <w:uiPriority w:val="99"/>
    <w:qFormat/>
    <w:rsid w:val="00121942"/>
    <w:rPr>
      <w:rFonts w:ascii="Courier New" w:hAnsi="Courier New"/>
    </w:rPr>
  </w:style>
  <w:style w:type="character" w:customStyle="1" w:styleId="WW8Num78z3">
    <w:name w:val="WW8Num78z3"/>
    <w:uiPriority w:val="99"/>
    <w:qFormat/>
    <w:rsid w:val="00121942"/>
    <w:rPr>
      <w:rFonts w:ascii="Symbol" w:hAnsi="Symbol"/>
    </w:rPr>
  </w:style>
  <w:style w:type="character" w:customStyle="1" w:styleId="WW8Num79z0">
    <w:name w:val="WW8Num79z0"/>
    <w:uiPriority w:val="99"/>
    <w:qFormat/>
    <w:rsid w:val="00121942"/>
    <w:rPr>
      <w:rFonts w:ascii="Symbol" w:hAnsi="Symbol"/>
    </w:rPr>
  </w:style>
  <w:style w:type="character" w:customStyle="1" w:styleId="WW8Num86z0">
    <w:name w:val="WW8Num86z0"/>
    <w:uiPriority w:val="99"/>
    <w:qFormat/>
    <w:rsid w:val="00121942"/>
    <w:rPr>
      <w:rFonts w:ascii="Wingdings" w:hAnsi="Wingdings"/>
    </w:rPr>
  </w:style>
  <w:style w:type="character" w:customStyle="1" w:styleId="WW8Num86z1">
    <w:name w:val="WW8Num86z1"/>
    <w:uiPriority w:val="99"/>
    <w:qFormat/>
    <w:rsid w:val="00121942"/>
    <w:rPr>
      <w:rFonts w:ascii="Courier New" w:hAnsi="Courier New"/>
    </w:rPr>
  </w:style>
  <w:style w:type="character" w:customStyle="1" w:styleId="WW8Num86z3">
    <w:name w:val="WW8Num86z3"/>
    <w:uiPriority w:val="99"/>
    <w:qFormat/>
    <w:rsid w:val="00121942"/>
    <w:rPr>
      <w:rFonts w:ascii="Symbol" w:hAnsi="Symbol"/>
    </w:rPr>
  </w:style>
  <w:style w:type="character" w:customStyle="1" w:styleId="WW8Num87z0">
    <w:name w:val="WW8Num87z0"/>
    <w:uiPriority w:val="99"/>
    <w:qFormat/>
    <w:rsid w:val="00121942"/>
    <w:rPr>
      <w:rFonts w:ascii="Symbol" w:hAnsi="Symbol"/>
    </w:rPr>
  </w:style>
  <w:style w:type="character" w:customStyle="1" w:styleId="WW8Num89z0">
    <w:name w:val="WW8Num89z0"/>
    <w:uiPriority w:val="99"/>
    <w:qFormat/>
    <w:rsid w:val="00121942"/>
    <w:rPr>
      <w:rFonts w:ascii="Symbol" w:hAnsi="Symbol"/>
    </w:rPr>
  </w:style>
  <w:style w:type="character" w:customStyle="1" w:styleId="WW8Num90z0">
    <w:name w:val="WW8Num90z0"/>
    <w:uiPriority w:val="99"/>
    <w:qFormat/>
    <w:rsid w:val="00121942"/>
    <w:rPr>
      <w:rFonts w:ascii="Symbol" w:hAnsi="Symbol"/>
    </w:rPr>
  </w:style>
  <w:style w:type="character" w:customStyle="1" w:styleId="WW8Num92z0">
    <w:name w:val="WW8Num92z0"/>
    <w:uiPriority w:val="99"/>
    <w:qFormat/>
    <w:rsid w:val="00121942"/>
    <w:rPr>
      <w:rFonts w:ascii="Symbol" w:hAnsi="Symbol"/>
    </w:rPr>
  </w:style>
  <w:style w:type="character" w:customStyle="1" w:styleId="WW8Num93z0">
    <w:name w:val="WW8Num93z0"/>
    <w:uiPriority w:val="99"/>
    <w:qFormat/>
    <w:rsid w:val="00121942"/>
    <w:rPr>
      <w:rFonts w:ascii="Wingdings" w:hAnsi="Wingdings"/>
    </w:rPr>
  </w:style>
  <w:style w:type="character" w:customStyle="1" w:styleId="WW8Num93z1">
    <w:name w:val="WW8Num93z1"/>
    <w:uiPriority w:val="99"/>
    <w:qFormat/>
    <w:rsid w:val="00121942"/>
    <w:rPr>
      <w:rFonts w:ascii="Courier New" w:hAnsi="Courier New"/>
    </w:rPr>
  </w:style>
  <w:style w:type="character" w:customStyle="1" w:styleId="WW8Num93z3">
    <w:name w:val="WW8Num93z3"/>
    <w:uiPriority w:val="99"/>
    <w:qFormat/>
    <w:rsid w:val="00121942"/>
    <w:rPr>
      <w:rFonts w:ascii="Symbol" w:hAnsi="Symbol"/>
    </w:rPr>
  </w:style>
  <w:style w:type="character" w:customStyle="1" w:styleId="WW8Num94z0">
    <w:name w:val="WW8Num94z0"/>
    <w:uiPriority w:val="99"/>
    <w:qFormat/>
    <w:rsid w:val="00121942"/>
    <w:rPr>
      <w:rFonts w:ascii="Symbol" w:hAnsi="Symbol"/>
    </w:rPr>
  </w:style>
  <w:style w:type="character" w:customStyle="1" w:styleId="WW8Num97z0">
    <w:name w:val="WW8Num97z0"/>
    <w:uiPriority w:val="99"/>
    <w:qFormat/>
    <w:rsid w:val="00121942"/>
    <w:rPr>
      <w:rFonts w:ascii="Symbol" w:hAnsi="Symbol"/>
    </w:rPr>
  </w:style>
  <w:style w:type="character" w:customStyle="1" w:styleId="WW8Num99z0">
    <w:name w:val="WW8Num99z0"/>
    <w:uiPriority w:val="99"/>
    <w:qFormat/>
    <w:rsid w:val="00121942"/>
    <w:rPr>
      <w:rFonts w:ascii="Symbol" w:hAnsi="Symbol"/>
    </w:rPr>
  </w:style>
  <w:style w:type="character" w:customStyle="1" w:styleId="WW8Num101z0">
    <w:name w:val="WW8Num101z0"/>
    <w:uiPriority w:val="99"/>
    <w:qFormat/>
    <w:rsid w:val="00121942"/>
    <w:rPr>
      <w:rFonts w:ascii="Symbol" w:hAnsi="Symbol"/>
    </w:rPr>
  </w:style>
  <w:style w:type="character" w:customStyle="1" w:styleId="WW8Num104z0">
    <w:name w:val="WW8Num104z0"/>
    <w:uiPriority w:val="99"/>
    <w:qFormat/>
    <w:rsid w:val="00121942"/>
    <w:rPr>
      <w:rFonts w:ascii="Symbol" w:hAnsi="Symbol"/>
    </w:rPr>
  </w:style>
  <w:style w:type="character" w:customStyle="1" w:styleId="WW8Num107z0">
    <w:name w:val="WW8Num107z0"/>
    <w:uiPriority w:val="99"/>
    <w:qFormat/>
    <w:rsid w:val="00121942"/>
    <w:rPr>
      <w:rFonts w:ascii="Symbol" w:hAnsi="Symbol"/>
    </w:rPr>
  </w:style>
  <w:style w:type="character" w:customStyle="1" w:styleId="WW8Num109z0">
    <w:name w:val="WW8Num109z0"/>
    <w:uiPriority w:val="99"/>
    <w:qFormat/>
    <w:rsid w:val="00121942"/>
    <w:rPr>
      <w:rFonts w:ascii="Symbol" w:hAnsi="Symbol"/>
    </w:rPr>
  </w:style>
  <w:style w:type="character" w:customStyle="1" w:styleId="WW8Num112z1">
    <w:name w:val="WW8Num112z1"/>
    <w:uiPriority w:val="99"/>
    <w:qFormat/>
    <w:rsid w:val="00121942"/>
    <w:rPr>
      <w:color w:val="000000"/>
    </w:rPr>
  </w:style>
  <w:style w:type="character" w:customStyle="1" w:styleId="WW8Num114z0">
    <w:name w:val="WW8Num114z0"/>
    <w:uiPriority w:val="99"/>
    <w:qFormat/>
    <w:rsid w:val="00121942"/>
    <w:rPr>
      <w:rFonts w:ascii="Symbol" w:hAnsi="Symbol"/>
    </w:rPr>
  </w:style>
  <w:style w:type="character" w:customStyle="1" w:styleId="WW8Num117z0">
    <w:name w:val="WW8Num117z0"/>
    <w:uiPriority w:val="99"/>
    <w:qFormat/>
    <w:rsid w:val="00121942"/>
    <w:rPr>
      <w:rFonts w:ascii="Symbol" w:hAnsi="Symbol"/>
    </w:rPr>
  </w:style>
  <w:style w:type="character" w:customStyle="1" w:styleId="WW8Num118z0">
    <w:name w:val="WW8Num118z0"/>
    <w:uiPriority w:val="99"/>
    <w:qFormat/>
    <w:rsid w:val="00121942"/>
    <w:rPr>
      <w:rFonts w:ascii="Wingdings" w:hAnsi="Wingdings"/>
    </w:rPr>
  </w:style>
  <w:style w:type="character" w:customStyle="1" w:styleId="WW8Num118z1">
    <w:name w:val="WW8Num118z1"/>
    <w:uiPriority w:val="99"/>
    <w:qFormat/>
    <w:rsid w:val="00121942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121942"/>
    <w:rPr>
      <w:rFonts w:ascii="Symbol" w:hAnsi="Symbol"/>
    </w:rPr>
  </w:style>
  <w:style w:type="character" w:customStyle="1" w:styleId="WW8Num120z0">
    <w:name w:val="WW8Num120z0"/>
    <w:uiPriority w:val="99"/>
    <w:qFormat/>
    <w:rsid w:val="00121942"/>
    <w:rPr>
      <w:rFonts w:ascii="Symbol" w:hAnsi="Symbol"/>
    </w:rPr>
  </w:style>
  <w:style w:type="character" w:customStyle="1" w:styleId="WW8Num121z0">
    <w:name w:val="WW8Num121z0"/>
    <w:uiPriority w:val="99"/>
    <w:qFormat/>
    <w:rsid w:val="00121942"/>
    <w:rPr>
      <w:rFonts w:ascii="Symbol" w:hAnsi="Symbol"/>
    </w:rPr>
  </w:style>
  <w:style w:type="character" w:customStyle="1" w:styleId="WW8Num124z0">
    <w:name w:val="WW8Num124z0"/>
    <w:uiPriority w:val="99"/>
    <w:qFormat/>
    <w:rsid w:val="00121942"/>
    <w:rPr>
      <w:rFonts w:ascii="Symbol" w:hAnsi="Symbol"/>
    </w:rPr>
  </w:style>
  <w:style w:type="character" w:customStyle="1" w:styleId="WW8Num125z0">
    <w:name w:val="WW8Num125z0"/>
    <w:uiPriority w:val="99"/>
    <w:qFormat/>
    <w:rsid w:val="00121942"/>
    <w:rPr>
      <w:rFonts w:ascii="Wingdings" w:hAnsi="Wingdings"/>
    </w:rPr>
  </w:style>
  <w:style w:type="character" w:customStyle="1" w:styleId="WW8Num125z1">
    <w:name w:val="WW8Num125z1"/>
    <w:uiPriority w:val="99"/>
    <w:qFormat/>
    <w:rsid w:val="00121942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121942"/>
    <w:rPr>
      <w:rFonts w:ascii="Symbol" w:hAnsi="Symbol"/>
    </w:rPr>
  </w:style>
  <w:style w:type="character" w:customStyle="1" w:styleId="WW8Num126z0">
    <w:name w:val="WW8Num126z0"/>
    <w:uiPriority w:val="99"/>
    <w:qFormat/>
    <w:rsid w:val="00121942"/>
    <w:rPr>
      <w:rFonts w:ascii="Symbol" w:hAnsi="Symbol"/>
    </w:rPr>
  </w:style>
  <w:style w:type="character" w:customStyle="1" w:styleId="WW8Num127z0">
    <w:name w:val="WW8Num127z0"/>
    <w:uiPriority w:val="99"/>
    <w:qFormat/>
    <w:rsid w:val="00121942"/>
    <w:rPr>
      <w:rFonts w:ascii="Symbol" w:hAnsi="Symbol"/>
    </w:rPr>
  </w:style>
  <w:style w:type="character" w:customStyle="1" w:styleId="WW8Num130z0">
    <w:name w:val="WW8Num130z0"/>
    <w:uiPriority w:val="99"/>
    <w:qFormat/>
    <w:rsid w:val="00121942"/>
    <w:rPr>
      <w:rFonts w:ascii="Symbol" w:hAnsi="Symbol"/>
    </w:rPr>
  </w:style>
  <w:style w:type="character" w:customStyle="1" w:styleId="WW8Num131z0">
    <w:name w:val="WW8Num131z0"/>
    <w:uiPriority w:val="99"/>
    <w:qFormat/>
    <w:rsid w:val="00121942"/>
    <w:rPr>
      <w:rFonts w:ascii="Symbol" w:hAnsi="Symbol"/>
    </w:rPr>
  </w:style>
  <w:style w:type="character" w:customStyle="1" w:styleId="WW8Num132z0">
    <w:name w:val="WW8Num132z0"/>
    <w:uiPriority w:val="99"/>
    <w:qFormat/>
    <w:rsid w:val="00121942"/>
    <w:rPr>
      <w:rFonts w:ascii="Symbol" w:hAnsi="Symbol"/>
    </w:rPr>
  </w:style>
  <w:style w:type="character" w:customStyle="1" w:styleId="WW8Num134z0">
    <w:name w:val="WW8Num134z0"/>
    <w:uiPriority w:val="99"/>
    <w:qFormat/>
    <w:rsid w:val="00121942"/>
    <w:rPr>
      <w:rFonts w:ascii="Wingdings" w:hAnsi="Wingdings"/>
    </w:rPr>
  </w:style>
  <w:style w:type="character" w:customStyle="1" w:styleId="WW8Num136z0">
    <w:name w:val="WW8Num136z0"/>
    <w:uiPriority w:val="99"/>
    <w:qFormat/>
    <w:rsid w:val="00121942"/>
    <w:rPr>
      <w:rFonts w:ascii="Symbol" w:hAnsi="Symbol"/>
    </w:rPr>
  </w:style>
  <w:style w:type="character" w:customStyle="1" w:styleId="WW8Num139z0">
    <w:name w:val="WW8Num139z0"/>
    <w:uiPriority w:val="99"/>
    <w:qFormat/>
    <w:rsid w:val="00121942"/>
    <w:rPr>
      <w:rFonts w:ascii="Symbol" w:hAnsi="Symbol"/>
    </w:rPr>
  </w:style>
  <w:style w:type="character" w:customStyle="1" w:styleId="WW8Num143z0">
    <w:name w:val="WW8Num143z0"/>
    <w:uiPriority w:val="99"/>
    <w:qFormat/>
    <w:rsid w:val="00121942"/>
    <w:rPr>
      <w:rFonts w:ascii="Symbol" w:hAnsi="Symbol"/>
    </w:rPr>
  </w:style>
  <w:style w:type="character" w:customStyle="1" w:styleId="WW8Num144z0">
    <w:name w:val="WW8Num144z0"/>
    <w:uiPriority w:val="99"/>
    <w:qFormat/>
    <w:rsid w:val="00121942"/>
    <w:rPr>
      <w:rFonts w:ascii="Symbol" w:hAnsi="Symbol"/>
    </w:rPr>
  </w:style>
  <w:style w:type="character" w:customStyle="1" w:styleId="WW8Num145z0">
    <w:name w:val="WW8Num145z0"/>
    <w:uiPriority w:val="99"/>
    <w:qFormat/>
    <w:rsid w:val="00121942"/>
    <w:rPr>
      <w:rFonts w:ascii="Symbol" w:hAnsi="Symbol"/>
    </w:rPr>
  </w:style>
  <w:style w:type="character" w:customStyle="1" w:styleId="WW8Num146z0">
    <w:name w:val="WW8Num146z0"/>
    <w:uiPriority w:val="99"/>
    <w:qFormat/>
    <w:rsid w:val="00121942"/>
    <w:rPr>
      <w:rFonts w:ascii="Symbol" w:hAnsi="Symbol"/>
    </w:rPr>
  </w:style>
  <w:style w:type="character" w:customStyle="1" w:styleId="WW8Num147z0">
    <w:name w:val="WW8Num147z0"/>
    <w:uiPriority w:val="99"/>
    <w:qFormat/>
    <w:rsid w:val="00121942"/>
    <w:rPr>
      <w:rFonts w:ascii="Wingdings" w:hAnsi="Wingdings"/>
    </w:rPr>
  </w:style>
  <w:style w:type="character" w:customStyle="1" w:styleId="WW8Num147z1">
    <w:name w:val="WW8Num147z1"/>
    <w:uiPriority w:val="99"/>
    <w:qFormat/>
    <w:rsid w:val="00121942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121942"/>
    <w:rPr>
      <w:rFonts w:ascii="Symbol" w:hAnsi="Symbol"/>
    </w:rPr>
  </w:style>
  <w:style w:type="character" w:customStyle="1" w:styleId="WW8Num150z0">
    <w:name w:val="WW8Num150z0"/>
    <w:uiPriority w:val="99"/>
    <w:qFormat/>
    <w:rsid w:val="00121942"/>
    <w:rPr>
      <w:rFonts w:ascii="Symbol" w:hAnsi="Symbol"/>
    </w:rPr>
  </w:style>
  <w:style w:type="character" w:customStyle="1" w:styleId="WW8Num157z0">
    <w:name w:val="WW8Num157z0"/>
    <w:uiPriority w:val="99"/>
    <w:qFormat/>
    <w:rsid w:val="00121942"/>
    <w:rPr>
      <w:rFonts w:ascii="Symbol" w:hAnsi="Symbol"/>
    </w:rPr>
  </w:style>
  <w:style w:type="character" w:customStyle="1" w:styleId="WW8Num159z0">
    <w:name w:val="WW8Num159z0"/>
    <w:uiPriority w:val="99"/>
    <w:qFormat/>
    <w:rsid w:val="00121942"/>
    <w:rPr>
      <w:rFonts w:ascii="Symbol" w:hAnsi="Symbol"/>
    </w:rPr>
  </w:style>
  <w:style w:type="character" w:customStyle="1" w:styleId="WW8Num160z0">
    <w:name w:val="WW8Num160z0"/>
    <w:uiPriority w:val="99"/>
    <w:qFormat/>
    <w:rsid w:val="00121942"/>
    <w:rPr>
      <w:rFonts w:ascii="Symbol" w:hAnsi="Symbol"/>
    </w:rPr>
  </w:style>
  <w:style w:type="character" w:customStyle="1" w:styleId="WW8Num162z0">
    <w:name w:val="WW8Num162z0"/>
    <w:uiPriority w:val="99"/>
    <w:qFormat/>
    <w:rsid w:val="00121942"/>
    <w:rPr>
      <w:rFonts w:ascii="Symbol" w:hAnsi="Symbol"/>
    </w:rPr>
  </w:style>
  <w:style w:type="character" w:customStyle="1" w:styleId="WW8Num163z0">
    <w:name w:val="WW8Num163z0"/>
    <w:uiPriority w:val="99"/>
    <w:qFormat/>
    <w:rsid w:val="00121942"/>
    <w:rPr>
      <w:rFonts w:ascii="Symbol" w:hAnsi="Symbol"/>
    </w:rPr>
  </w:style>
  <w:style w:type="character" w:customStyle="1" w:styleId="WW8Num164z0">
    <w:name w:val="WW8Num164z0"/>
    <w:uiPriority w:val="99"/>
    <w:qFormat/>
    <w:rsid w:val="00121942"/>
    <w:rPr>
      <w:rFonts w:ascii="Wingdings" w:hAnsi="Wingdings"/>
    </w:rPr>
  </w:style>
  <w:style w:type="character" w:customStyle="1" w:styleId="WW8Num164z1">
    <w:name w:val="WW8Num164z1"/>
    <w:uiPriority w:val="99"/>
    <w:qFormat/>
    <w:rsid w:val="00121942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121942"/>
    <w:rPr>
      <w:rFonts w:ascii="Symbol" w:hAnsi="Symbol"/>
    </w:rPr>
  </w:style>
  <w:style w:type="character" w:customStyle="1" w:styleId="WW8Num168z0">
    <w:name w:val="WW8Num168z0"/>
    <w:uiPriority w:val="99"/>
    <w:qFormat/>
    <w:rsid w:val="00121942"/>
    <w:rPr>
      <w:rFonts w:ascii="Symbol" w:hAnsi="Symbol"/>
    </w:rPr>
  </w:style>
  <w:style w:type="character" w:customStyle="1" w:styleId="WW8Num169z0">
    <w:name w:val="WW8Num169z0"/>
    <w:uiPriority w:val="99"/>
    <w:qFormat/>
    <w:rsid w:val="00121942"/>
    <w:rPr>
      <w:rFonts w:ascii="Symbol" w:hAnsi="Symbol"/>
    </w:rPr>
  </w:style>
  <w:style w:type="character" w:customStyle="1" w:styleId="WW8Num170z0">
    <w:name w:val="WW8Num170z0"/>
    <w:uiPriority w:val="99"/>
    <w:qFormat/>
    <w:rsid w:val="00121942"/>
    <w:rPr>
      <w:rFonts w:ascii="Symbol" w:hAnsi="Symbol"/>
    </w:rPr>
  </w:style>
  <w:style w:type="character" w:customStyle="1" w:styleId="WW8Num174z0">
    <w:name w:val="WW8Num174z0"/>
    <w:uiPriority w:val="99"/>
    <w:qFormat/>
    <w:rsid w:val="00121942"/>
    <w:rPr>
      <w:rFonts w:ascii="Symbol" w:hAnsi="Symbol"/>
    </w:rPr>
  </w:style>
  <w:style w:type="character" w:customStyle="1" w:styleId="WW8Num177z0">
    <w:name w:val="WW8Num177z0"/>
    <w:uiPriority w:val="99"/>
    <w:qFormat/>
    <w:rsid w:val="00121942"/>
    <w:rPr>
      <w:rFonts w:ascii="Symbol" w:hAnsi="Symbol"/>
    </w:rPr>
  </w:style>
  <w:style w:type="character" w:customStyle="1" w:styleId="WW8Num178z0">
    <w:name w:val="WW8Num178z0"/>
    <w:uiPriority w:val="99"/>
    <w:qFormat/>
    <w:rsid w:val="00121942"/>
    <w:rPr>
      <w:rFonts w:ascii="Symbol" w:hAnsi="Symbol"/>
    </w:rPr>
  </w:style>
  <w:style w:type="character" w:customStyle="1" w:styleId="WW8Num182z0">
    <w:name w:val="WW8Num182z0"/>
    <w:uiPriority w:val="99"/>
    <w:qFormat/>
    <w:rsid w:val="00121942"/>
    <w:rPr>
      <w:rFonts w:ascii="Symbol" w:hAnsi="Symbol"/>
    </w:rPr>
  </w:style>
  <w:style w:type="character" w:customStyle="1" w:styleId="WW8Num37z0">
    <w:name w:val="WW8Num37z0"/>
    <w:uiPriority w:val="99"/>
    <w:qFormat/>
    <w:rsid w:val="00121942"/>
    <w:rPr>
      <w:rFonts w:ascii="Wingdings" w:hAnsi="Wingdings"/>
    </w:rPr>
  </w:style>
  <w:style w:type="character" w:customStyle="1" w:styleId="WW8Num38z0">
    <w:name w:val="WW8Num38z0"/>
    <w:uiPriority w:val="99"/>
    <w:qFormat/>
    <w:rsid w:val="00121942"/>
    <w:rPr>
      <w:rFonts w:ascii="Wingdings" w:hAnsi="Wingdings"/>
    </w:rPr>
  </w:style>
  <w:style w:type="character" w:customStyle="1" w:styleId="WW8Num40z0">
    <w:name w:val="WW8Num40z0"/>
    <w:uiPriority w:val="99"/>
    <w:qFormat/>
    <w:rsid w:val="00121942"/>
    <w:rPr>
      <w:rFonts w:ascii="Wingdings" w:hAnsi="Wingdings"/>
    </w:rPr>
  </w:style>
  <w:style w:type="character" w:customStyle="1" w:styleId="WW8Num41z0">
    <w:name w:val="WW8Num41z0"/>
    <w:uiPriority w:val="99"/>
    <w:qFormat/>
    <w:rsid w:val="00121942"/>
    <w:rPr>
      <w:rFonts w:ascii="Wingdings" w:hAnsi="Wingdings"/>
    </w:rPr>
  </w:style>
  <w:style w:type="character" w:customStyle="1" w:styleId="WW8Num43z0">
    <w:name w:val="WW8Num43z0"/>
    <w:uiPriority w:val="99"/>
    <w:qFormat/>
    <w:rsid w:val="00121942"/>
    <w:rPr>
      <w:rFonts w:ascii="Wingdings" w:hAnsi="Wingdings"/>
    </w:rPr>
  </w:style>
  <w:style w:type="character" w:customStyle="1" w:styleId="WW8Num20z1">
    <w:name w:val="WW8Num20z1"/>
    <w:uiPriority w:val="99"/>
    <w:qFormat/>
    <w:rsid w:val="00121942"/>
    <w:rPr>
      <w:rFonts w:ascii="Courier New" w:hAnsi="Courier New"/>
    </w:rPr>
  </w:style>
  <w:style w:type="character" w:customStyle="1" w:styleId="WW8Num20z3">
    <w:name w:val="WW8Num20z3"/>
    <w:uiPriority w:val="99"/>
    <w:qFormat/>
    <w:rsid w:val="00121942"/>
    <w:rPr>
      <w:rFonts w:ascii="Symbol" w:hAnsi="Symbol"/>
    </w:rPr>
  </w:style>
  <w:style w:type="character" w:customStyle="1" w:styleId="WW8Num26z3">
    <w:name w:val="WW8Num26z3"/>
    <w:uiPriority w:val="99"/>
    <w:qFormat/>
    <w:rsid w:val="00121942"/>
    <w:rPr>
      <w:rFonts w:ascii="Symbol" w:hAnsi="Symbol"/>
    </w:rPr>
  </w:style>
  <w:style w:type="character" w:customStyle="1" w:styleId="WW8Num33z0">
    <w:name w:val="WW8Num33z0"/>
    <w:uiPriority w:val="99"/>
    <w:qFormat/>
    <w:rsid w:val="00121942"/>
    <w:rPr>
      <w:rFonts w:ascii="Wingdings" w:hAnsi="Wingdings"/>
    </w:rPr>
  </w:style>
  <w:style w:type="character" w:customStyle="1" w:styleId="WW8Num33z3">
    <w:name w:val="WW8Num33z3"/>
    <w:uiPriority w:val="99"/>
    <w:qFormat/>
    <w:rsid w:val="00121942"/>
    <w:rPr>
      <w:rFonts w:ascii="Symbol" w:hAnsi="Symbol"/>
    </w:rPr>
  </w:style>
  <w:style w:type="character" w:customStyle="1" w:styleId="WW8Num33z4">
    <w:name w:val="WW8Num33z4"/>
    <w:uiPriority w:val="99"/>
    <w:qFormat/>
    <w:rsid w:val="00121942"/>
    <w:rPr>
      <w:rFonts w:ascii="Courier New" w:hAnsi="Courier New"/>
    </w:rPr>
  </w:style>
  <w:style w:type="character" w:customStyle="1" w:styleId="WW8Num34z0">
    <w:name w:val="WW8Num34z0"/>
    <w:uiPriority w:val="99"/>
    <w:qFormat/>
    <w:rsid w:val="00121942"/>
    <w:rPr>
      <w:rFonts w:ascii="Wingdings" w:hAnsi="Wingdings"/>
    </w:rPr>
  </w:style>
  <w:style w:type="character" w:customStyle="1" w:styleId="WW8Num34z1">
    <w:name w:val="WW8Num34z1"/>
    <w:uiPriority w:val="99"/>
    <w:qFormat/>
    <w:rsid w:val="00121942"/>
    <w:rPr>
      <w:rFonts w:ascii="Courier New" w:hAnsi="Courier New"/>
    </w:rPr>
  </w:style>
  <w:style w:type="character" w:customStyle="1" w:styleId="WW8Num34z3">
    <w:name w:val="WW8Num34z3"/>
    <w:uiPriority w:val="99"/>
    <w:qFormat/>
    <w:rsid w:val="00121942"/>
    <w:rPr>
      <w:rFonts w:ascii="Symbol" w:hAnsi="Symbol"/>
    </w:rPr>
  </w:style>
  <w:style w:type="character" w:customStyle="1" w:styleId="WW8Num35z0">
    <w:name w:val="WW8Num35z0"/>
    <w:uiPriority w:val="99"/>
    <w:qFormat/>
    <w:rsid w:val="00121942"/>
    <w:rPr>
      <w:rFonts w:ascii="Wingdings" w:hAnsi="Wingdings"/>
    </w:rPr>
  </w:style>
  <w:style w:type="character" w:customStyle="1" w:styleId="WW8Num35z1">
    <w:name w:val="WW8Num35z1"/>
    <w:uiPriority w:val="99"/>
    <w:qFormat/>
    <w:rsid w:val="00121942"/>
    <w:rPr>
      <w:rFonts w:ascii="Courier New" w:hAnsi="Courier New"/>
    </w:rPr>
  </w:style>
  <w:style w:type="character" w:customStyle="1" w:styleId="WW8Num35z3">
    <w:name w:val="WW8Num35z3"/>
    <w:uiPriority w:val="99"/>
    <w:qFormat/>
    <w:rsid w:val="00121942"/>
    <w:rPr>
      <w:rFonts w:ascii="Symbol" w:hAnsi="Symbol"/>
    </w:rPr>
  </w:style>
  <w:style w:type="character" w:customStyle="1" w:styleId="WW8Num36z1">
    <w:name w:val="WW8Num36z1"/>
    <w:uiPriority w:val="99"/>
    <w:qFormat/>
    <w:rsid w:val="00121942"/>
    <w:rPr>
      <w:rFonts w:ascii="Courier New" w:hAnsi="Courier New"/>
    </w:rPr>
  </w:style>
  <w:style w:type="character" w:customStyle="1" w:styleId="WW8Num36z3">
    <w:name w:val="WW8Num36z3"/>
    <w:uiPriority w:val="99"/>
    <w:qFormat/>
    <w:rsid w:val="00121942"/>
    <w:rPr>
      <w:rFonts w:ascii="Symbol" w:hAnsi="Symbol"/>
    </w:rPr>
  </w:style>
  <w:style w:type="character" w:customStyle="1" w:styleId="WW8Num37z1">
    <w:name w:val="WW8Num37z1"/>
    <w:uiPriority w:val="99"/>
    <w:qFormat/>
    <w:rsid w:val="00121942"/>
    <w:rPr>
      <w:rFonts w:ascii="Courier New" w:hAnsi="Courier New"/>
    </w:rPr>
  </w:style>
  <w:style w:type="character" w:customStyle="1" w:styleId="WW8Num37z3">
    <w:name w:val="WW8Num37z3"/>
    <w:uiPriority w:val="99"/>
    <w:qFormat/>
    <w:rsid w:val="00121942"/>
    <w:rPr>
      <w:rFonts w:ascii="Symbol" w:hAnsi="Symbol"/>
    </w:rPr>
  </w:style>
  <w:style w:type="character" w:customStyle="1" w:styleId="WW8Num39z1">
    <w:name w:val="WW8Num39z1"/>
    <w:uiPriority w:val="99"/>
    <w:qFormat/>
    <w:rsid w:val="00121942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121942"/>
    <w:rPr>
      <w:rFonts w:ascii="Symbol" w:hAnsi="Symbol"/>
    </w:rPr>
  </w:style>
  <w:style w:type="character" w:customStyle="1" w:styleId="WW8Num39z4">
    <w:name w:val="WW8Num39z4"/>
    <w:uiPriority w:val="99"/>
    <w:qFormat/>
    <w:rsid w:val="00121942"/>
    <w:rPr>
      <w:rFonts w:ascii="Courier New" w:hAnsi="Courier New"/>
    </w:rPr>
  </w:style>
  <w:style w:type="character" w:customStyle="1" w:styleId="WW8Num42z1">
    <w:name w:val="WW8Num42z1"/>
    <w:uiPriority w:val="99"/>
    <w:qFormat/>
    <w:rsid w:val="00121942"/>
    <w:rPr>
      <w:rFonts w:ascii="Courier New" w:hAnsi="Courier New"/>
    </w:rPr>
  </w:style>
  <w:style w:type="character" w:customStyle="1" w:styleId="WW8Num42z3">
    <w:name w:val="WW8Num42z3"/>
    <w:uiPriority w:val="99"/>
    <w:qFormat/>
    <w:rsid w:val="00121942"/>
    <w:rPr>
      <w:rFonts w:ascii="Symbol" w:hAnsi="Symbol"/>
    </w:rPr>
  </w:style>
  <w:style w:type="character" w:customStyle="1" w:styleId="WW8Num45z0">
    <w:name w:val="WW8Num45z0"/>
    <w:uiPriority w:val="99"/>
    <w:qFormat/>
    <w:rsid w:val="00121942"/>
    <w:rPr>
      <w:rFonts w:ascii="Wingdings" w:hAnsi="Wingdings"/>
    </w:rPr>
  </w:style>
  <w:style w:type="character" w:customStyle="1" w:styleId="WW8Num45z1">
    <w:name w:val="WW8Num45z1"/>
    <w:uiPriority w:val="99"/>
    <w:qFormat/>
    <w:rsid w:val="00121942"/>
    <w:rPr>
      <w:rFonts w:ascii="Courier New" w:hAnsi="Courier New"/>
    </w:rPr>
  </w:style>
  <w:style w:type="character" w:customStyle="1" w:styleId="WW8Num45z3">
    <w:name w:val="WW8Num45z3"/>
    <w:uiPriority w:val="99"/>
    <w:qFormat/>
    <w:rsid w:val="00121942"/>
    <w:rPr>
      <w:rFonts w:ascii="Symbol" w:hAnsi="Symbol"/>
    </w:rPr>
  </w:style>
  <w:style w:type="character" w:customStyle="1" w:styleId="WW8Num46z0">
    <w:name w:val="WW8Num46z0"/>
    <w:uiPriority w:val="99"/>
    <w:qFormat/>
    <w:rsid w:val="00121942"/>
    <w:rPr>
      <w:rFonts w:ascii="Wingdings" w:hAnsi="Wingdings"/>
    </w:rPr>
  </w:style>
  <w:style w:type="character" w:customStyle="1" w:styleId="WW8Num46z1">
    <w:name w:val="WW8Num46z1"/>
    <w:uiPriority w:val="99"/>
    <w:qFormat/>
    <w:rsid w:val="00121942"/>
    <w:rPr>
      <w:rFonts w:ascii="Courier New" w:hAnsi="Courier New"/>
    </w:rPr>
  </w:style>
  <w:style w:type="character" w:customStyle="1" w:styleId="WW8Num46z3">
    <w:name w:val="WW8Num46z3"/>
    <w:uiPriority w:val="99"/>
    <w:qFormat/>
    <w:rsid w:val="00121942"/>
    <w:rPr>
      <w:rFonts w:ascii="Symbol" w:hAnsi="Symbol"/>
    </w:rPr>
  </w:style>
  <w:style w:type="character" w:customStyle="1" w:styleId="WW8Num48z0">
    <w:name w:val="WW8Num48z0"/>
    <w:uiPriority w:val="99"/>
    <w:qFormat/>
    <w:rsid w:val="00121942"/>
    <w:rPr>
      <w:rFonts w:ascii="Wingdings" w:hAnsi="Wingdings"/>
    </w:rPr>
  </w:style>
  <w:style w:type="character" w:customStyle="1" w:styleId="WW8Num48z1">
    <w:name w:val="WW8Num48z1"/>
    <w:uiPriority w:val="99"/>
    <w:qFormat/>
    <w:rsid w:val="00121942"/>
    <w:rPr>
      <w:rFonts w:ascii="Courier New" w:hAnsi="Courier New"/>
    </w:rPr>
  </w:style>
  <w:style w:type="character" w:customStyle="1" w:styleId="WW8Num48z3">
    <w:name w:val="WW8Num48z3"/>
    <w:uiPriority w:val="99"/>
    <w:qFormat/>
    <w:rsid w:val="00121942"/>
    <w:rPr>
      <w:rFonts w:ascii="Symbol" w:hAnsi="Symbol"/>
    </w:rPr>
  </w:style>
  <w:style w:type="character" w:customStyle="1" w:styleId="WW8Num49z0">
    <w:name w:val="WW8Num49z0"/>
    <w:uiPriority w:val="99"/>
    <w:qFormat/>
    <w:rsid w:val="00121942"/>
    <w:rPr>
      <w:rFonts w:ascii="Wingdings" w:hAnsi="Wingdings"/>
    </w:rPr>
  </w:style>
  <w:style w:type="character" w:customStyle="1" w:styleId="WW8Num49z1">
    <w:name w:val="WW8Num49z1"/>
    <w:uiPriority w:val="99"/>
    <w:qFormat/>
    <w:rsid w:val="00121942"/>
    <w:rPr>
      <w:rFonts w:ascii="Courier New" w:hAnsi="Courier New"/>
    </w:rPr>
  </w:style>
  <w:style w:type="character" w:customStyle="1" w:styleId="WW8Num49z3">
    <w:name w:val="WW8Num49z3"/>
    <w:uiPriority w:val="99"/>
    <w:qFormat/>
    <w:rsid w:val="00121942"/>
    <w:rPr>
      <w:rFonts w:ascii="Symbol" w:hAnsi="Symbol"/>
    </w:rPr>
  </w:style>
  <w:style w:type="character" w:customStyle="1" w:styleId="WW8Num50z1">
    <w:name w:val="WW8Num50z1"/>
    <w:uiPriority w:val="99"/>
    <w:qFormat/>
    <w:rsid w:val="00121942"/>
    <w:rPr>
      <w:rFonts w:ascii="Courier New" w:hAnsi="Courier New"/>
    </w:rPr>
  </w:style>
  <w:style w:type="character" w:customStyle="1" w:styleId="WW8Num50z3">
    <w:name w:val="WW8Num50z3"/>
    <w:uiPriority w:val="99"/>
    <w:qFormat/>
    <w:rsid w:val="00121942"/>
    <w:rPr>
      <w:rFonts w:ascii="Symbol" w:hAnsi="Symbol"/>
    </w:rPr>
  </w:style>
  <w:style w:type="character" w:customStyle="1" w:styleId="WW8Num51z1">
    <w:name w:val="WW8Num51z1"/>
    <w:uiPriority w:val="99"/>
    <w:qFormat/>
    <w:rsid w:val="00121942"/>
    <w:rPr>
      <w:rFonts w:ascii="Courier New" w:hAnsi="Courier New"/>
    </w:rPr>
  </w:style>
  <w:style w:type="character" w:customStyle="1" w:styleId="WW8Num51z3">
    <w:name w:val="WW8Num51z3"/>
    <w:uiPriority w:val="99"/>
    <w:qFormat/>
    <w:rsid w:val="00121942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121942"/>
  </w:style>
  <w:style w:type="character" w:customStyle="1" w:styleId="FontStyle1600">
    <w:name w:val="Font Style160"/>
    <w:uiPriority w:val="99"/>
    <w:qFormat/>
    <w:rsid w:val="00121942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121942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121942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121942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121942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121942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121942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121942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121942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121942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121942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121942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121942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121942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121942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121942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121942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121942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121942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121942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121942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121942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121942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121942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121942"/>
    <w:rPr>
      <w:rFonts w:cs="Times New Roman"/>
    </w:rPr>
  </w:style>
  <w:style w:type="character" w:customStyle="1" w:styleId="c8">
    <w:name w:val="c8"/>
    <w:basedOn w:val="a3"/>
    <w:uiPriority w:val="99"/>
    <w:qFormat/>
    <w:rsid w:val="00121942"/>
    <w:rPr>
      <w:rFonts w:cs="Times New Roman"/>
    </w:rPr>
  </w:style>
  <w:style w:type="character" w:customStyle="1" w:styleId="FontStyle805">
    <w:name w:val="Font Style805"/>
    <w:uiPriority w:val="99"/>
    <w:qFormat/>
    <w:rsid w:val="00121942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121942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121942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121942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121942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121942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121942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121942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12194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121942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121942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121942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121942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121942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121942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121942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121942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1219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121942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121942"/>
  </w:style>
  <w:style w:type="character" w:customStyle="1" w:styleId="11ff6">
    <w:name w:val="Слабое выделение11"/>
    <w:uiPriority w:val="99"/>
    <w:qFormat/>
    <w:rsid w:val="00121942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121942"/>
    <w:rPr>
      <w:b/>
    </w:rPr>
  </w:style>
  <w:style w:type="character" w:customStyle="1" w:styleId="mathjax1">
    <w:name w:val="mathjax1"/>
    <w:uiPriority w:val="99"/>
    <w:qFormat/>
    <w:rsid w:val="00121942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121942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121942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121942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121942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121942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121942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121942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121942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121942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121942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121942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121942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121942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121942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121942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121942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121942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121942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121942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121942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121942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121942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121942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121942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121942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121942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121942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121942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121942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121942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121942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121942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121942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121942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121942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121942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121942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121942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121942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121942"/>
    <w:rPr>
      <w:rFonts w:cs="Times New Roman"/>
    </w:rPr>
  </w:style>
  <w:style w:type="character" w:customStyle="1" w:styleId="WW8Num24z4">
    <w:name w:val="WW8Num24z4"/>
    <w:uiPriority w:val="99"/>
    <w:rsid w:val="00121942"/>
  </w:style>
  <w:style w:type="character" w:customStyle="1" w:styleId="WW8Num24z5">
    <w:name w:val="WW8Num24z5"/>
    <w:uiPriority w:val="99"/>
    <w:rsid w:val="00121942"/>
  </w:style>
  <w:style w:type="character" w:customStyle="1" w:styleId="WW8Num24z6">
    <w:name w:val="WW8Num24z6"/>
    <w:uiPriority w:val="99"/>
    <w:rsid w:val="00121942"/>
  </w:style>
  <w:style w:type="character" w:customStyle="1" w:styleId="WW8Num24z7">
    <w:name w:val="WW8Num24z7"/>
    <w:uiPriority w:val="99"/>
    <w:rsid w:val="00121942"/>
  </w:style>
  <w:style w:type="character" w:customStyle="1" w:styleId="WW8Num24z8">
    <w:name w:val="WW8Num24z8"/>
    <w:uiPriority w:val="99"/>
    <w:rsid w:val="00121942"/>
  </w:style>
  <w:style w:type="character" w:customStyle="1" w:styleId="WW8Num25z4">
    <w:name w:val="WW8Num25z4"/>
    <w:uiPriority w:val="99"/>
    <w:rsid w:val="00121942"/>
  </w:style>
  <w:style w:type="character" w:customStyle="1" w:styleId="WW8Num25z5">
    <w:name w:val="WW8Num25z5"/>
    <w:uiPriority w:val="99"/>
    <w:rsid w:val="00121942"/>
  </w:style>
  <w:style w:type="character" w:customStyle="1" w:styleId="WW8Num25z6">
    <w:name w:val="WW8Num25z6"/>
    <w:uiPriority w:val="99"/>
    <w:rsid w:val="00121942"/>
  </w:style>
  <w:style w:type="character" w:customStyle="1" w:styleId="WW8Num25z7">
    <w:name w:val="WW8Num25z7"/>
    <w:uiPriority w:val="99"/>
    <w:rsid w:val="00121942"/>
  </w:style>
  <w:style w:type="character" w:customStyle="1" w:styleId="WW8Num25z8">
    <w:name w:val="WW8Num25z8"/>
    <w:uiPriority w:val="99"/>
    <w:rsid w:val="00121942"/>
  </w:style>
  <w:style w:type="character" w:customStyle="1" w:styleId="WW8Num30z2">
    <w:name w:val="WW8Num30z2"/>
    <w:uiPriority w:val="99"/>
    <w:rsid w:val="00121942"/>
  </w:style>
  <w:style w:type="character" w:customStyle="1" w:styleId="WW8Num30z4">
    <w:name w:val="WW8Num30z4"/>
    <w:uiPriority w:val="99"/>
    <w:rsid w:val="00121942"/>
  </w:style>
  <w:style w:type="character" w:customStyle="1" w:styleId="WW8Num30z5">
    <w:name w:val="WW8Num30z5"/>
    <w:uiPriority w:val="99"/>
    <w:rsid w:val="00121942"/>
  </w:style>
  <w:style w:type="character" w:customStyle="1" w:styleId="WW8Num30z6">
    <w:name w:val="WW8Num30z6"/>
    <w:uiPriority w:val="99"/>
    <w:rsid w:val="00121942"/>
  </w:style>
  <w:style w:type="character" w:customStyle="1" w:styleId="WW8Num30z7">
    <w:name w:val="WW8Num30z7"/>
    <w:uiPriority w:val="99"/>
    <w:rsid w:val="00121942"/>
  </w:style>
  <w:style w:type="character" w:customStyle="1" w:styleId="WW8Num30z8">
    <w:name w:val="WW8Num30z8"/>
    <w:uiPriority w:val="99"/>
    <w:rsid w:val="00121942"/>
  </w:style>
  <w:style w:type="character" w:customStyle="1" w:styleId="WW8Num32z4">
    <w:name w:val="WW8Num32z4"/>
    <w:uiPriority w:val="99"/>
    <w:rsid w:val="00121942"/>
  </w:style>
  <w:style w:type="character" w:customStyle="1" w:styleId="WW8Num32z5">
    <w:name w:val="WW8Num32z5"/>
    <w:uiPriority w:val="99"/>
    <w:rsid w:val="00121942"/>
  </w:style>
  <w:style w:type="character" w:customStyle="1" w:styleId="WW8Num32z6">
    <w:name w:val="WW8Num32z6"/>
    <w:uiPriority w:val="99"/>
    <w:rsid w:val="00121942"/>
  </w:style>
  <w:style w:type="character" w:customStyle="1" w:styleId="WW8Num32z7">
    <w:name w:val="WW8Num32z7"/>
    <w:uiPriority w:val="99"/>
    <w:rsid w:val="00121942"/>
  </w:style>
  <w:style w:type="character" w:customStyle="1" w:styleId="WW8Num32z8">
    <w:name w:val="WW8Num32z8"/>
    <w:uiPriority w:val="99"/>
    <w:rsid w:val="00121942"/>
  </w:style>
  <w:style w:type="character" w:customStyle="1" w:styleId="WW8Num33z1">
    <w:name w:val="WW8Num33z1"/>
    <w:uiPriority w:val="99"/>
    <w:rsid w:val="00121942"/>
  </w:style>
  <w:style w:type="character" w:customStyle="1" w:styleId="WW8Num33z2">
    <w:name w:val="WW8Num33z2"/>
    <w:uiPriority w:val="99"/>
    <w:rsid w:val="00121942"/>
  </w:style>
  <w:style w:type="character" w:customStyle="1" w:styleId="WW8Num33z5">
    <w:name w:val="WW8Num33z5"/>
    <w:uiPriority w:val="99"/>
    <w:rsid w:val="00121942"/>
  </w:style>
  <w:style w:type="character" w:customStyle="1" w:styleId="WW8Num33z6">
    <w:name w:val="WW8Num33z6"/>
    <w:uiPriority w:val="99"/>
    <w:rsid w:val="00121942"/>
  </w:style>
  <w:style w:type="character" w:customStyle="1" w:styleId="WW8Num33z7">
    <w:name w:val="WW8Num33z7"/>
    <w:uiPriority w:val="99"/>
    <w:rsid w:val="00121942"/>
  </w:style>
  <w:style w:type="character" w:customStyle="1" w:styleId="WW8Num33z8">
    <w:name w:val="WW8Num33z8"/>
    <w:uiPriority w:val="99"/>
    <w:rsid w:val="00121942"/>
  </w:style>
  <w:style w:type="character" w:customStyle="1" w:styleId="WW8Num35z2">
    <w:name w:val="WW8Num35z2"/>
    <w:uiPriority w:val="99"/>
    <w:rsid w:val="00121942"/>
  </w:style>
  <w:style w:type="character" w:customStyle="1" w:styleId="WW8Num35z4">
    <w:name w:val="WW8Num35z4"/>
    <w:uiPriority w:val="99"/>
    <w:rsid w:val="00121942"/>
  </w:style>
  <w:style w:type="character" w:customStyle="1" w:styleId="WW8Num35z5">
    <w:name w:val="WW8Num35z5"/>
    <w:uiPriority w:val="99"/>
    <w:rsid w:val="00121942"/>
  </w:style>
  <w:style w:type="character" w:customStyle="1" w:styleId="WW8Num35z6">
    <w:name w:val="WW8Num35z6"/>
    <w:uiPriority w:val="99"/>
    <w:rsid w:val="00121942"/>
  </w:style>
  <w:style w:type="character" w:customStyle="1" w:styleId="WW8Num35z7">
    <w:name w:val="WW8Num35z7"/>
    <w:uiPriority w:val="99"/>
    <w:rsid w:val="00121942"/>
  </w:style>
  <w:style w:type="character" w:customStyle="1" w:styleId="WW8Num35z8">
    <w:name w:val="WW8Num35z8"/>
    <w:uiPriority w:val="99"/>
    <w:rsid w:val="00121942"/>
  </w:style>
  <w:style w:type="character" w:customStyle="1" w:styleId="WW8Num37z2">
    <w:name w:val="WW8Num37z2"/>
    <w:uiPriority w:val="99"/>
    <w:rsid w:val="00121942"/>
  </w:style>
  <w:style w:type="character" w:customStyle="1" w:styleId="WW8Num37z4">
    <w:name w:val="WW8Num37z4"/>
    <w:uiPriority w:val="99"/>
    <w:rsid w:val="00121942"/>
  </w:style>
  <w:style w:type="character" w:customStyle="1" w:styleId="WW8Num37z5">
    <w:name w:val="WW8Num37z5"/>
    <w:uiPriority w:val="99"/>
    <w:qFormat/>
    <w:rsid w:val="00121942"/>
  </w:style>
  <w:style w:type="character" w:customStyle="1" w:styleId="WW8Num37z6">
    <w:name w:val="WW8Num37z6"/>
    <w:uiPriority w:val="99"/>
    <w:rsid w:val="00121942"/>
  </w:style>
  <w:style w:type="character" w:customStyle="1" w:styleId="WW8Num37z7">
    <w:name w:val="WW8Num37z7"/>
    <w:uiPriority w:val="99"/>
    <w:rsid w:val="00121942"/>
  </w:style>
  <w:style w:type="character" w:customStyle="1" w:styleId="WW8Num37z8">
    <w:name w:val="WW8Num37z8"/>
    <w:uiPriority w:val="99"/>
    <w:rsid w:val="00121942"/>
  </w:style>
  <w:style w:type="character" w:customStyle="1" w:styleId="WW8Num38z1">
    <w:name w:val="WW8Num38z1"/>
    <w:uiPriority w:val="99"/>
    <w:rsid w:val="00121942"/>
  </w:style>
  <w:style w:type="character" w:customStyle="1" w:styleId="WW8Num38z2">
    <w:name w:val="WW8Num38z2"/>
    <w:uiPriority w:val="99"/>
    <w:rsid w:val="00121942"/>
  </w:style>
  <w:style w:type="character" w:customStyle="1" w:styleId="WW8Num38z3">
    <w:name w:val="WW8Num38z3"/>
    <w:uiPriority w:val="99"/>
    <w:rsid w:val="00121942"/>
  </w:style>
  <w:style w:type="character" w:customStyle="1" w:styleId="WW8Num38z4">
    <w:name w:val="WW8Num38z4"/>
    <w:uiPriority w:val="99"/>
    <w:rsid w:val="00121942"/>
  </w:style>
  <w:style w:type="character" w:customStyle="1" w:styleId="WW8Num38z5">
    <w:name w:val="WW8Num38z5"/>
    <w:uiPriority w:val="99"/>
    <w:rsid w:val="00121942"/>
  </w:style>
  <w:style w:type="character" w:customStyle="1" w:styleId="WW8Num38z6">
    <w:name w:val="WW8Num38z6"/>
    <w:uiPriority w:val="99"/>
    <w:rsid w:val="00121942"/>
  </w:style>
  <w:style w:type="character" w:customStyle="1" w:styleId="WW8Num38z7">
    <w:name w:val="WW8Num38z7"/>
    <w:uiPriority w:val="99"/>
    <w:rsid w:val="00121942"/>
  </w:style>
  <w:style w:type="character" w:customStyle="1" w:styleId="WW8Num38z8">
    <w:name w:val="WW8Num38z8"/>
    <w:uiPriority w:val="99"/>
    <w:rsid w:val="00121942"/>
  </w:style>
  <w:style w:type="character" w:customStyle="1" w:styleId="WW8Num40z1">
    <w:name w:val="WW8Num40z1"/>
    <w:uiPriority w:val="99"/>
    <w:rsid w:val="00121942"/>
    <w:rPr>
      <w:rFonts w:ascii="Courier New" w:hAnsi="Courier New"/>
    </w:rPr>
  </w:style>
  <w:style w:type="character" w:customStyle="1" w:styleId="WW8Num40z2">
    <w:name w:val="WW8Num40z2"/>
    <w:uiPriority w:val="99"/>
    <w:rsid w:val="00121942"/>
    <w:rPr>
      <w:rFonts w:ascii="Wingdings" w:hAnsi="Wingdings"/>
    </w:rPr>
  </w:style>
  <w:style w:type="character" w:customStyle="1" w:styleId="WW8Num41z1">
    <w:name w:val="WW8Num41z1"/>
    <w:uiPriority w:val="99"/>
    <w:rsid w:val="00121942"/>
  </w:style>
  <w:style w:type="character" w:customStyle="1" w:styleId="WW8Num41z2">
    <w:name w:val="WW8Num41z2"/>
    <w:uiPriority w:val="99"/>
    <w:rsid w:val="00121942"/>
  </w:style>
  <w:style w:type="character" w:customStyle="1" w:styleId="WW8Num41z3">
    <w:name w:val="WW8Num41z3"/>
    <w:uiPriority w:val="99"/>
    <w:rsid w:val="00121942"/>
  </w:style>
  <w:style w:type="character" w:customStyle="1" w:styleId="WW8Num41z4">
    <w:name w:val="WW8Num41z4"/>
    <w:uiPriority w:val="99"/>
    <w:rsid w:val="00121942"/>
  </w:style>
  <w:style w:type="character" w:customStyle="1" w:styleId="WW8Num41z5">
    <w:name w:val="WW8Num41z5"/>
    <w:uiPriority w:val="99"/>
    <w:rsid w:val="00121942"/>
  </w:style>
  <w:style w:type="character" w:customStyle="1" w:styleId="WW8Num41z6">
    <w:name w:val="WW8Num41z6"/>
    <w:uiPriority w:val="99"/>
    <w:rsid w:val="00121942"/>
  </w:style>
  <w:style w:type="character" w:customStyle="1" w:styleId="WW8Num41z7">
    <w:name w:val="WW8Num41z7"/>
    <w:uiPriority w:val="99"/>
    <w:rsid w:val="00121942"/>
  </w:style>
  <w:style w:type="character" w:customStyle="1" w:styleId="WW8Num41z8">
    <w:name w:val="WW8Num41z8"/>
    <w:uiPriority w:val="99"/>
    <w:rsid w:val="00121942"/>
  </w:style>
  <w:style w:type="character" w:customStyle="1" w:styleId="WW8Num43z1">
    <w:name w:val="WW8Num43z1"/>
    <w:uiPriority w:val="99"/>
    <w:rsid w:val="00121942"/>
  </w:style>
  <w:style w:type="character" w:customStyle="1" w:styleId="WW8Num43z2">
    <w:name w:val="WW8Num43z2"/>
    <w:uiPriority w:val="99"/>
    <w:rsid w:val="00121942"/>
  </w:style>
  <w:style w:type="character" w:customStyle="1" w:styleId="WW8Num43z3">
    <w:name w:val="WW8Num43z3"/>
    <w:uiPriority w:val="99"/>
    <w:rsid w:val="00121942"/>
  </w:style>
  <w:style w:type="character" w:customStyle="1" w:styleId="WW8Num43z4">
    <w:name w:val="WW8Num43z4"/>
    <w:uiPriority w:val="99"/>
    <w:rsid w:val="00121942"/>
  </w:style>
  <w:style w:type="character" w:customStyle="1" w:styleId="WW8Num43z5">
    <w:name w:val="WW8Num43z5"/>
    <w:uiPriority w:val="99"/>
    <w:rsid w:val="00121942"/>
  </w:style>
  <w:style w:type="character" w:customStyle="1" w:styleId="WW8Num43z6">
    <w:name w:val="WW8Num43z6"/>
    <w:uiPriority w:val="99"/>
    <w:rsid w:val="00121942"/>
  </w:style>
  <w:style w:type="character" w:customStyle="1" w:styleId="WW8Num43z7">
    <w:name w:val="WW8Num43z7"/>
    <w:uiPriority w:val="99"/>
    <w:rsid w:val="00121942"/>
  </w:style>
  <w:style w:type="character" w:customStyle="1" w:styleId="WW8Num43z8">
    <w:name w:val="WW8Num43z8"/>
    <w:uiPriority w:val="99"/>
    <w:rsid w:val="00121942"/>
  </w:style>
  <w:style w:type="character" w:customStyle="1" w:styleId="WW8Num44z2">
    <w:name w:val="WW8Num44z2"/>
    <w:uiPriority w:val="99"/>
    <w:rsid w:val="00121942"/>
    <w:rPr>
      <w:rFonts w:ascii="Wingdings" w:hAnsi="Wingdings"/>
    </w:rPr>
  </w:style>
  <w:style w:type="character" w:customStyle="1" w:styleId="WW8Num46z2">
    <w:name w:val="WW8Num46z2"/>
    <w:uiPriority w:val="99"/>
    <w:rsid w:val="00121942"/>
    <w:rPr>
      <w:rFonts w:ascii="Wingdings" w:hAnsi="Wingdings"/>
    </w:rPr>
  </w:style>
  <w:style w:type="character" w:customStyle="1" w:styleId="WW8Num47z2">
    <w:name w:val="WW8Num47z2"/>
    <w:uiPriority w:val="99"/>
    <w:rsid w:val="00121942"/>
    <w:rPr>
      <w:rFonts w:ascii="Wingdings" w:hAnsi="Wingdings"/>
    </w:rPr>
  </w:style>
  <w:style w:type="character" w:customStyle="1" w:styleId="WW8NumSt31z0">
    <w:name w:val="WW8NumSt31z0"/>
    <w:uiPriority w:val="99"/>
    <w:rsid w:val="00121942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121942"/>
    <w:rPr>
      <w:vertAlign w:val="superscript"/>
    </w:rPr>
  </w:style>
  <w:style w:type="character" w:customStyle="1" w:styleId="1fffffe">
    <w:name w:val="Знак примечания1"/>
    <w:uiPriority w:val="99"/>
    <w:rsid w:val="00121942"/>
    <w:rPr>
      <w:sz w:val="16"/>
    </w:rPr>
  </w:style>
  <w:style w:type="character" w:customStyle="1" w:styleId="EndnoteCharacters">
    <w:name w:val="Endnote Characters"/>
    <w:uiPriority w:val="99"/>
    <w:rsid w:val="00121942"/>
    <w:rPr>
      <w:vertAlign w:val="superscript"/>
    </w:rPr>
  </w:style>
  <w:style w:type="paragraph" w:customStyle="1" w:styleId="LO-Normal1">
    <w:name w:val="LO-Normal1"/>
    <w:uiPriority w:val="99"/>
    <w:qFormat/>
    <w:rsid w:val="00121942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121942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121942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121942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121942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121942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121942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121942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121942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121942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121942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121942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121942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12194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121942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12194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121942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1219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121942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121942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1219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121942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121942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12194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121942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121942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121942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121942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121942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121942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121942"/>
  </w:style>
  <w:style w:type="character" w:customStyle="1" w:styleId="ListLabel8">
    <w:name w:val="ListLabel 8"/>
    <w:uiPriority w:val="99"/>
    <w:qFormat/>
    <w:rsid w:val="00121942"/>
  </w:style>
  <w:style w:type="character" w:customStyle="1" w:styleId="ListLabel9">
    <w:name w:val="ListLabel 9"/>
    <w:uiPriority w:val="99"/>
    <w:qFormat/>
    <w:rsid w:val="00121942"/>
  </w:style>
  <w:style w:type="character" w:customStyle="1" w:styleId="ListLabel10">
    <w:name w:val="ListLabel 10"/>
    <w:uiPriority w:val="99"/>
    <w:qFormat/>
    <w:rsid w:val="00121942"/>
  </w:style>
  <w:style w:type="character" w:customStyle="1" w:styleId="ListLabel11">
    <w:name w:val="ListLabel 11"/>
    <w:uiPriority w:val="99"/>
    <w:qFormat/>
    <w:rsid w:val="00121942"/>
  </w:style>
  <w:style w:type="character" w:customStyle="1" w:styleId="ListLabel12">
    <w:name w:val="ListLabel 12"/>
    <w:uiPriority w:val="99"/>
    <w:qFormat/>
    <w:rsid w:val="00121942"/>
  </w:style>
  <w:style w:type="character" w:customStyle="1" w:styleId="ListLabel13">
    <w:name w:val="ListLabel 13"/>
    <w:uiPriority w:val="99"/>
    <w:qFormat/>
    <w:rsid w:val="00121942"/>
  </w:style>
  <w:style w:type="character" w:customStyle="1" w:styleId="ListLabel14">
    <w:name w:val="ListLabel 14"/>
    <w:uiPriority w:val="99"/>
    <w:qFormat/>
    <w:rsid w:val="00121942"/>
  </w:style>
  <w:style w:type="character" w:customStyle="1" w:styleId="ListLabel15">
    <w:name w:val="ListLabel 15"/>
    <w:uiPriority w:val="99"/>
    <w:qFormat/>
    <w:rsid w:val="00121942"/>
  </w:style>
  <w:style w:type="character" w:customStyle="1" w:styleId="ListLabel16">
    <w:name w:val="ListLabel 16"/>
    <w:uiPriority w:val="99"/>
    <w:qFormat/>
    <w:rsid w:val="00121942"/>
  </w:style>
  <w:style w:type="character" w:customStyle="1" w:styleId="ListLabel17">
    <w:name w:val="ListLabel 17"/>
    <w:uiPriority w:val="99"/>
    <w:qFormat/>
    <w:rsid w:val="00121942"/>
  </w:style>
  <w:style w:type="character" w:customStyle="1" w:styleId="ListLabel18">
    <w:name w:val="ListLabel 18"/>
    <w:uiPriority w:val="99"/>
    <w:qFormat/>
    <w:rsid w:val="00121942"/>
  </w:style>
  <w:style w:type="character" w:customStyle="1" w:styleId="ListLabel19">
    <w:name w:val="ListLabel 19"/>
    <w:uiPriority w:val="99"/>
    <w:qFormat/>
    <w:rsid w:val="00121942"/>
  </w:style>
  <w:style w:type="character" w:customStyle="1" w:styleId="ListLabel20">
    <w:name w:val="ListLabel 20"/>
    <w:uiPriority w:val="99"/>
    <w:qFormat/>
    <w:rsid w:val="00121942"/>
  </w:style>
  <w:style w:type="character" w:customStyle="1" w:styleId="ListLabel21">
    <w:name w:val="ListLabel 21"/>
    <w:uiPriority w:val="99"/>
    <w:qFormat/>
    <w:rsid w:val="00121942"/>
  </w:style>
  <w:style w:type="character" w:customStyle="1" w:styleId="ListLabel22">
    <w:name w:val="ListLabel 22"/>
    <w:uiPriority w:val="99"/>
    <w:qFormat/>
    <w:rsid w:val="00121942"/>
  </w:style>
  <w:style w:type="character" w:customStyle="1" w:styleId="ListLabel23">
    <w:name w:val="ListLabel 23"/>
    <w:uiPriority w:val="99"/>
    <w:qFormat/>
    <w:rsid w:val="00121942"/>
  </w:style>
  <w:style w:type="character" w:customStyle="1" w:styleId="ListLabel24">
    <w:name w:val="ListLabel 24"/>
    <w:uiPriority w:val="99"/>
    <w:qFormat/>
    <w:rsid w:val="00121942"/>
  </w:style>
  <w:style w:type="character" w:customStyle="1" w:styleId="ListLabel25">
    <w:name w:val="ListLabel 25"/>
    <w:uiPriority w:val="99"/>
    <w:qFormat/>
    <w:rsid w:val="00121942"/>
  </w:style>
  <w:style w:type="character" w:customStyle="1" w:styleId="ListLabel26">
    <w:name w:val="ListLabel 26"/>
    <w:uiPriority w:val="99"/>
    <w:qFormat/>
    <w:rsid w:val="00121942"/>
  </w:style>
  <w:style w:type="character" w:customStyle="1" w:styleId="ListLabel27">
    <w:name w:val="ListLabel 27"/>
    <w:uiPriority w:val="99"/>
    <w:qFormat/>
    <w:rsid w:val="00121942"/>
  </w:style>
  <w:style w:type="character" w:customStyle="1" w:styleId="ListLabel28">
    <w:name w:val="ListLabel 28"/>
    <w:uiPriority w:val="99"/>
    <w:qFormat/>
    <w:rsid w:val="00121942"/>
  </w:style>
  <w:style w:type="character" w:customStyle="1" w:styleId="ListLabel29">
    <w:name w:val="ListLabel 29"/>
    <w:uiPriority w:val="99"/>
    <w:qFormat/>
    <w:rsid w:val="00121942"/>
  </w:style>
  <w:style w:type="character" w:customStyle="1" w:styleId="ListLabel30">
    <w:name w:val="ListLabel 30"/>
    <w:uiPriority w:val="99"/>
    <w:qFormat/>
    <w:rsid w:val="00121942"/>
  </w:style>
  <w:style w:type="character" w:customStyle="1" w:styleId="ListLabel31">
    <w:name w:val="ListLabel 31"/>
    <w:uiPriority w:val="99"/>
    <w:qFormat/>
    <w:rsid w:val="00121942"/>
  </w:style>
  <w:style w:type="character" w:customStyle="1" w:styleId="ListLabel32">
    <w:name w:val="ListLabel 32"/>
    <w:uiPriority w:val="99"/>
    <w:qFormat/>
    <w:rsid w:val="00121942"/>
  </w:style>
  <w:style w:type="character" w:customStyle="1" w:styleId="ListLabel33">
    <w:name w:val="ListLabel 33"/>
    <w:uiPriority w:val="99"/>
    <w:qFormat/>
    <w:rsid w:val="00121942"/>
  </w:style>
  <w:style w:type="character" w:customStyle="1" w:styleId="ListLabel34">
    <w:name w:val="ListLabel 34"/>
    <w:uiPriority w:val="99"/>
    <w:qFormat/>
    <w:rsid w:val="00121942"/>
    <w:rPr>
      <w:color w:val="00000A"/>
    </w:rPr>
  </w:style>
  <w:style w:type="character" w:customStyle="1" w:styleId="ListLabel35">
    <w:name w:val="ListLabel 35"/>
    <w:uiPriority w:val="99"/>
    <w:qFormat/>
    <w:rsid w:val="00121942"/>
  </w:style>
  <w:style w:type="character" w:customStyle="1" w:styleId="ListLabel36">
    <w:name w:val="ListLabel 36"/>
    <w:uiPriority w:val="99"/>
    <w:qFormat/>
    <w:rsid w:val="00121942"/>
  </w:style>
  <w:style w:type="character" w:customStyle="1" w:styleId="ListLabel37">
    <w:name w:val="ListLabel 37"/>
    <w:uiPriority w:val="99"/>
    <w:qFormat/>
    <w:rsid w:val="00121942"/>
  </w:style>
  <w:style w:type="character" w:customStyle="1" w:styleId="ListLabel38">
    <w:name w:val="ListLabel 38"/>
    <w:uiPriority w:val="99"/>
    <w:qFormat/>
    <w:rsid w:val="00121942"/>
  </w:style>
  <w:style w:type="character" w:customStyle="1" w:styleId="ListLabel39">
    <w:name w:val="ListLabel 39"/>
    <w:uiPriority w:val="99"/>
    <w:qFormat/>
    <w:rsid w:val="00121942"/>
  </w:style>
  <w:style w:type="character" w:customStyle="1" w:styleId="ListLabel40">
    <w:name w:val="ListLabel 40"/>
    <w:uiPriority w:val="99"/>
    <w:qFormat/>
    <w:rsid w:val="00121942"/>
  </w:style>
  <w:style w:type="character" w:customStyle="1" w:styleId="ListLabel41">
    <w:name w:val="ListLabel 41"/>
    <w:uiPriority w:val="99"/>
    <w:qFormat/>
    <w:rsid w:val="00121942"/>
  </w:style>
  <w:style w:type="character" w:customStyle="1" w:styleId="ListLabel42">
    <w:name w:val="ListLabel 42"/>
    <w:uiPriority w:val="99"/>
    <w:qFormat/>
    <w:rsid w:val="00121942"/>
  </w:style>
  <w:style w:type="character" w:customStyle="1" w:styleId="ListLabel43">
    <w:name w:val="ListLabel 43"/>
    <w:uiPriority w:val="99"/>
    <w:qFormat/>
    <w:rsid w:val="00121942"/>
  </w:style>
  <w:style w:type="character" w:customStyle="1" w:styleId="ListLabel44">
    <w:name w:val="ListLabel 44"/>
    <w:uiPriority w:val="99"/>
    <w:qFormat/>
    <w:rsid w:val="00121942"/>
  </w:style>
  <w:style w:type="character" w:customStyle="1" w:styleId="ListLabel45">
    <w:name w:val="ListLabel 45"/>
    <w:uiPriority w:val="99"/>
    <w:qFormat/>
    <w:rsid w:val="00121942"/>
  </w:style>
  <w:style w:type="character" w:customStyle="1" w:styleId="ListLabel46">
    <w:name w:val="ListLabel 46"/>
    <w:uiPriority w:val="99"/>
    <w:qFormat/>
    <w:rsid w:val="00121942"/>
  </w:style>
  <w:style w:type="character" w:customStyle="1" w:styleId="ListLabel47">
    <w:name w:val="ListLabel 47"/>
    <w:uiPriority w:val="99"/>
    <w:qFormat/>
    <w:rsid w:val="00121942"/>
  </w:style>
  <w:style w:type="character" w:customStyle="1" w:styleId="ListLabel48">
    <w:name w:val="ListLabel 48"/>
    <w:uiPriority w:val="99"/>
    <w:qFormat/>
    <w:rsid w:val="00121942"/>
  </w:style>
  <w:style w:type="character" w:customStyle="1" w:styleId="ListLabel49">
    <w:name w:val="ListLabel 49"/>
    <w:uiPriority w:val="99"/>
    <w:qFormat/>
    <w:rsid w:val="00121942"/>
  </w:style>
  <w:style w:type="character" w:customStyle="1" w:styleId="ListLabel50">
    <w:name w:val="ListLabel 50"/>
    <w:uiPriority w:val="99"/>
    <w:qFormat/>
    <w:rsid w:val="00121942"/>
  </w:style>
  <w:style w:type="character" w:customStyle="1" w:styleId="ListLabel51">
    <w:name w:val="ListLabel 51"/>
    <w:uiPriority w:val="99"/>
    <w:qFormat/>
    <w:rsid w:val="00121942"/>
  </w:style>
  <w:style w:type="character" w:customStyle="1" w:styleId="ListLabel52">
    <w:name w:val="ListLabel 52"/>
    <w:uiPriority w:val="99"/>
    <w:qFormat/>
    <w:rsid w:val="00121942"/>
  </w:style>
  <w:style w:type="character" w:customStyle="1" w:styleId="ListLabel53">
    <w:name w:val="ListLabel 53"/>
    <w:uiPriority w:val="99"/>
    <w:qFormat/>
    <w:rsid w:val="00121942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121942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121942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121942"/>
  </w:style>
  <w:style w:type="character" w:customStyle="1" w:styleId="ListLabel57">
    <w:name w:val="ListLabel 57"/>
    <w:uiPriority w:val="99"/>
    <w:qFormat/>
    <w:rsid w:val="00121942"/>
  </w:style>
  <w:style w:type="character" w:customStyle="1" w:styleId="ListLabel58">
    <w:name w:val="ListLabel 58"/>
    <w:uiPriority w:val="99"/>
    <w:qFormat/>
    <w:rsid w:val="00121942"/>
  </w:style>
  <w:style w:type="character" w:customStyle="1" w:styleId="ListLabel59">
    <w:name w:val="ListLabel 59"/>
    <w:uiPriority w:val="99"/>
    <w:qFormat/>
    <w:rsid w:val="00121942"/>
  </w:style>
  <w:style w:type="character" w:customStyle="1" w:styleId="ListLabel60">
    <w:name w:val="ListLabel 60"/>
    <w:uiPriority w:val="99"/>
    <w:qFormat/>
    <w:rsid w:val="00121942"/>
  </w:style>
  <w:style w:type="character" w:customStyle="1" w:styleId="ListLabel61">
    <w:name w:val="ListLabel 61"/>
    <w:uiPriority w:val="99"/>
    <w:qFormat/>
    <w:rsid w:val="00121942"/>
  </w:style>
  <w:style w:type="character" w:customStyle="1" w:styleId="ListLabel62">
    <w:name w:val="ListLabel 62"/>
    <w:uiPriority w:val="99"/>
    <w:qFormat/>
    <w:rsid w:val="00121942"/>
  </w:style>
  <w:style w:type="character" w:customStyle="1" w:styleId="ListLabel63">
    <w:name w:val="ListLabel 63"/>
    <w:uiPriority w:val="99"/>
    <w:qFormat/>
    <w:rsid w:val="00121942"/>
    <w:rPr>
      <w:sz w:val="24"/>
    </w:rPr>
  </w:style>
  <w:style w:type="character" w:customStyle="1" w:styleId="ListLabel64">
    <w:name w:val="ListLabel 64"/>
    <w:uiPriority w:val="99"/>
    <w:qFormat/>
    <w:rsid w:val="00121942"/>
  </w:style>
  <w:style w:type="character" w:customStyle="1" w:styleId="ListLabel65">
    <w:name w:val="ListLabel 65"/>
    <w:uiPriority w:val="99"/>
    <w:qFormat/>
    <w:rsid w:val="00121942"/>
  </w:style>
  <w:style w:type="character" w:customStyle="1" w:styleId="ListLabel66">
    <w:name w:val="ListLabel 66"/>
    <w:uiPriority w:val="99"/>
    <w:qFormat/>
    <w:rsid w:val="00121942"/>
  </w:style>
  <w:style w:type="character" w:customStyle="1" w:styleId="ListLabel67">
    <w:name w:val="ListLabel 67"/>
    <w:uiPriority w:val="99"/>
    <w:qFormat/>
    <w:rsid w:val="00121942"/>
  </w:style>
  <w:style w:type="character" w:customStyle="1" w:styleId="ListLabel68">
    <w:name w:val="ListLabel 68"/>
    <w:uiPriority w:val="99"/>
    <w:qFormat/>
    <w:rsid w:val="00121942"/>
  </w:style>
  <w:style w:type="character" w:customStyle="1" w:styleId="ListLabel69">
    <w:name w:val="ListLabel 69"/>
    <w:uiPriority w:val="99"/>
    <w:qFormat/>
    <w:rsid w:val="00121942"/>
  </w:style>
  <w:style w:type="character" w:customStyle="1" w:styleId="ListLabel70">
    <w:name w:val="ListLabel 70"/>
    <w:uiPriority w:val="99"/>
    <w:qFormat/>
    <w:rsid w:val="00121942"/>
  </w:style>
  <w:style w:type="character" w:customStyle="1" w:styleId="ListLabel71">
    <w:name w:val="ListLabel 71"/>
    <w:uiPriority w:val="99"/>
    <w:qFormat/>
    <w:rsid w:val="00121942"/>
  </w:style>
  <w:style w:type="character" w:customStyle="1" w:styleId="ListLabel72">
    <w:name w:val="ListLabel 72"/>
    <w:uiPriority w:val="99"/>
    <w:qFormat/>
    <w:rsid w:val="00121942"/>
  </w:style>
  <w:style w:type="character" w:customStyle="1" w:styleId="ListLabel73">
    <w:name w:val="ListLabel 73"/>
    <w:uiPriority w:val="99"/>
    <w:qFormat/>
    <w:rsid w:val="00121942"/>
  </w:style>
  <w:style w:type="character" w:customStyle="1" w:styleId="ListLabel74">
    <w:name w:val="ListLabel 74"/>
    <w:uiPriority w:val="99"/>
    <w:qFormat/>
    <w:rsid w:val="00121942"/>
  </w:style>
  <w:style w:type="character" w:customStyle="1" w:styleId="ListLabel75">
    <w:name w:val="ListLabel 75"/>
    <w:uiPriority w:val="99"/>
    <w:qFormat/>
    <w:rsid w:val="00121942"/>
  </w:style>
  <w:style w:type="character" w:customStyle="1" w:styleId="ListLabel76">
    <w:name w:val="ListLabel 76"/>
    <w:uiPriority w:val="99"/>
    <w:qFormat/>
    <w:rsid w:val="00121942"/>
  </w:style>
  <w:style w:type="character" w:customStyle="1" w:styleId="ListLabel77">
    <w:name w:val="ListLabel 77"/>
    <w:uiPriority w:val="99"/>
    <w:qFormat/>
    <w:rsid w:val="00121942"/>
  </w:style>
  <w:style w:type="character" w:customStyle="1" w:styleId="ListLabel78">
    <w:name w:val="ListLabel 78"/>
    <w:uiPriority w:val="99"/>
    <w:qFormat/>
    <w:rsid w:val="00121942"/>
    <w:rPr>
      <w:sz w:val="24"/>
    </w:rPr>
  </w:style>
  <w:style w:type="character" w:customStyle="1" w:styleId="ListLabel79">
    <w:name w:val="ListLabel 79"/>
    <w:uiPriority w:val="99"/>
    <w:qFormat/>
    <w:rsid w:val="00121942"/>
  </w:style>
  <w:style w:type="character" w:customStyle="1" w:styleId="ListLabel80">
    <w:name w:val="ListLabel 80"/>
    <w:uiPriority w:val="99"/>
    <w:qFormat/>
    <w:rsid w:val="00121942"/>
  </w:style>
  <w:style w:type="character" w:customStyle="1" w:styleId="ListLabel81">
    <w:name w:val="ListLabel 81"/>
    <w:uiPriority w:val="99"/>
    <w:qFormat/>
    <w:rsid w:val="00121942"/>
  </w:style>
  <w:style w:type="character" w:customStyle="1" w:styleId="ListLabel82">
    <w:name w:val="ListLabel 82"/>
    <w:uiPriority w:val="99"/>
    <w:qFormat/>
    <w:rsid w:val="00121942"/>
  </w:style>
  <w:style w:type="character" w:customStyle="1" w:styleId="ListLabel83">
    <w:name w:val="ListLabel 83"/>
    <w:uiPriority w:val="99"/>
    <w:qFormat/>
    <w:rsid w:val="00121942"/>
  </w:style>
  <w:style w:type="character" w:customStyle="1" w:styleId="ListLabel84">
    <w:name w:val="ListLabel 84"/>
    <w:uiPriority w:val="99"/>
    <w:qFormat/>
    <w:rsid w:val="00121942"/>
  </w:style>
  <w:style w:type="character" w:customStyle="1" w:styleId="ListLabel85">
    <w:name w:val="ListLabel 85"/>
    <w:uiPriority w:val="99"/>
    <w:qFormat/>
    <w:rsid w:val="00121942"/>
  </w:style>
  <w:style w:type="character" w:customStyle="1" w:styleId="ListLabel86">
    <w:name w:val="ListLabel 86"/>
    <w:uiPriority w:val="99"/>
    <w:qFormat/>
    <w:rsid w:val="00121942"/>
  </w:style>
  <w:style w:type="character" w:customStyle="1" w:styleId="ListLabel87">
    <w:name w:val="ListLabel 87"/>
    <w:uiPriority w:val="99"/>
    <w:qFormat/>
    <w:rsid w:val="00121942"/>
  </w:style>
  <w:style w:type="character" w:customStyle="1" w:styleId="ListLabel88">
    <w:name w:val="ListLabel 88"/>
    <w:uiPriority w:val="99"/>
    <w:qFormat/>
    <w:rsid w:val="00121942"/>
  </w:style>
  <w:style w:type="character" w:customStyle="1" w:styleId="ListLabel89">
    <w:name w:val="ListLabel 89"/>
    <w:uiPriority w:val="99"/>
    <w:qFormat/>
    <w:rsid w:val="00121942"/>
  </w:style>
  <w:style w:type="character" w:customStyle="1" w:styleId="ListLabel90">
    <w:name w:val="ListLabel 90"/>
    <w:uiPriority w:val="99"/>
    <w:qFormat/>
    <w:rsid w:val="00121942"/>
  </w:style>
  <w:style w:type="character" w:customStyle="1" w:styleId="ListLabel91">
    <w:name w:val="ListLabel 91"/>
    <w:uiPriority w:val="99"/>
    <w:qFormat/>
    <w:rsid w:val="00121942"/>
  </w:style>
  <w:style w:type="character" w:customStyle="1" w:styleId="ListLabel92">
    <w:name w:val="ListLabel 92"/>
    <w:uiPriority w:val="99"/>
    <w:qFormat/>
    <w:rsid w:val="00121942"/>
  </w:style>
  <w:style w:type="character" w:customStyle="1" w:styleId="ListLabel93">
    <w:name w:val="ListLabel 93"/>
    <w:uiPriority w:val="99"/>
    <w:qFormat/>
    <w:rsid w:val="00121942"/>
  </w:style>
  <w:style w:type="character" w:customStyle="1" w:styleId="ListLabel94">
    <w:name w:val="ListLabel 94"/>
    <w:uiPriority w:val="99"/>
    <w:qFormat/>
    <w:rsid w:val="00121942"/>
  </w:style>
  <w:style w:type="character" w:customStyle="1" w:styleId="ListLabel95">
    <w:name w:val="ListLabel 95"/>
    <w:uiPriority w:val="99"/>
    <w:qFormat/>
    <w:rsid w:val="00121942"/>
  </w:style>
  <w:style w:type="character" w:customStyle="1" w:styleId="ListLabel96">
    <w:name w:val="ListLabel 96"/>
    <w:uiPriority w:val="99"/>
    <w:qFormat/>
    <w:rsid w:val="00121942"/>
    <w:rPr>
      <w:sz w:val="24"/>
    </w:rPr>
  </w:style>
  <w:style w:type="character" w:customStyle="1" w:styleId="ListLabel97">
    <w:name w:val="ListLabel 97"/>
    <w:uiPriority w:val="99"/>
    <w:qFormat/>
    <w:rsid w:val="00121942"/>
  </w:style>
  <w:style w:type="character" w:customStyle="1" w:styleId="ListLabel98">
    <w:name w:val="ListLabel 98"/>
    <w:uiPriority w:val="99"/>
    <w:qFormat/>
    <w:rsid w:val="00121942"/>
  </w:style>
  <w:style w:type="character" w:customStyle="1" w:styleId="ListLabel99">
    <w:name w:val="ListLabel 99"/>
    <w:uiPriority w:val="99"/>
    <w:qFormat/>
    <w:rsid w:val="00121942"/>
  </w:style>
  <w:style w:type="character" w:customStyle="1" w:styleId="ListLabel100">
    <w:name w:val="ListLabel 100"/>
    <w:uiPriority w:val="99"/>
    <w:qFormat/>
    <w:rsid w:val="00121942"/>
  </w:style>
  <w:style w:type="character" w:customStyle="1" w:styleId="ListLabel101">
    <w:name w:val="ListLabel 101"/>
    <w:uiPriority w:val="99"/>
    <w:qFormat/>
    <w:rsid w:val="00121942"/>
  </w:style>
  <w:style w:type="character" w:customStyle="1" w:styleId="ListLabel102">
    <w:name w:val="ListLabel 102"/>
    <w:uiPriority w:val="99"/>
    <w:qFormat/>
    <w:rsid w:val="00121942"/>
  </w:style>
  <w:style w:type="character" w:customStyle="1" w:styleId="ListLabel103">
    <w:name w:val="ListLabel 103"/>
    <w:uiPriority w:val="99"/>
    <w:qFormat/>
    <w:rsid w:val="00121942"/>
  </w:style>
  <w:style w:type="character" w:customStyle="1" w:styleId="ListLabel104">
    <w:name w:val="ListLabel 104"/>
    <w:uiPriority w:val="99"/>
    <w:qFormat/>
    <w:rsid w:val="00121942"/>
  </w:style>
  <w:style w:type="character" w:customStyle="1" w:styleId="ListLabel105">
    <w:name w:val="ListLabel 105"/>
    <w:uiPriority w:val="99"/>
    <w:qFormat/>
    <w:rsid w:val="00121942"/>
  </w:style>
  <w:style w:type="character" w:customStyle="1" w:styleId="ListLabel106">
    <w:name w:val="ListLabel 106"/>
    <w:uiPriority w:val="99"/>
    <w:qFormat/>
    <w:rsid w:val="00121942"/>
  </w:style>
  <w:style w:type="character" w:customStyle="1" w:styleId="ListLabel107">
    <w:name w:val="ListLabel 107"/>
    <w:uiPriority w:val="99"/>
    <w:qFormat/>
    <w:rsid w:val="00121942"/>
  </w:style>
  <w:style w:type="character" w:customStyle="1" w:styleId="ListLabel108">
    <w:name w:val="ListLabel 108"/>
    <w:uiPriority w:val="99"/>
    <w:qFormat/>
    <w:rsid w:val="00121942"/>
  </w:style>
  <w:style w:type="character" w:customStyle="1" w:styleId="ListLabel109">
    <w:name w:val="ListLabel 109"/>
    <w:uiPriority w:val="99"/>
    <w:qFormat/>
    <w:rsid w:val="00121942"/>
  </w:style>
  <w:style w:type="character" w:customStyle="1" w:styleId="ListLabel110">
    <w:name w:val="ListLabel 110"/>
    <w:uiPriority w:val="99"/>
    <w:qFormat/>
    <w:rsid w:val="00121942"/>
  </w:style>
  <w:style w:type="character" w:customStyle="1" w:styleId="ListLabel111">
    <w:name w:val="ListLabel 111"/>
    <w:uiPriority w:val="99"/>
    <w:qFormat/>
    <w:rsid w:val="00121942"/>
  </w:style>
  <w:style w:type="character" w:customStyle="1" w:styleId="ListLabel112">
    <w:name w:val="ListLabel 112"/>
    <w:uiPriority w:val="99"/>
    <w:qFormat/>
    <w:rsid w:val="00121942"/>
  </w:style>
  <w:style w:type="character" w:customStyle="1" w:styleId="ListLabel113">
    <w:name w:val="ListLabel 113"/>
    <w:uiPriority w:val="99"/>
    <w:qFormat/>
    <w:rsid w:val="00121942"/>
  </w:style>
  <w:style w:type="character" w:customStyle="1" w:styleId="ListLabel114">
    <w:name w:val="ListLabel 114"/>
    <w:uiPriority w:val="99"/>
    <w:qFormat/>
    <w:rsid w:val="00121942"/>
    <w:rPr>
      <w:sz w:val="24"/>
    </w:rPr>
  </w:style>
  <w:style w:type="character" w:customStyle="1" w:styleId="ListLabel115">
    <w:name w:val="ListLabel 115"/>
    <w:uiPriority w:val="99"/>
    <w:qFormat/>
    <w:rsid w:val="00121942"/>
  </w:style>
  <w:style w:type="character" w:customStyle="1" w:styleId="ListLabel116">
    <w:name w:val="ListLabel 116"/>
    <w:uiPriority w:val="99"/>
    <w:qFormat/>
    <w:rsid w:val="00121942"/>
  </w:style>
  <w:style w:type="character" w:customStyle="1" w:styleId="ListLabel117">
    <w:name w:val="ListLabel 117"/>
    <w:uiPriority w:val="99"/>
    <w:qFormat/>
    <w:rsid w:val="00121942"/>
  </w:style>
  <w:style w:type="character" w:customStyle="1" w:styleId="ListLabel118">
    <w:name w:val="ListLabel 118"/>
    <w:uiPriority w:val="99"/>
    <w:qFormat/>
    <w:rsid w:val="00121942"/>
  </w:style>
  <w:style w:type="character" w:customStyle="1" w:styleId="ListLabel119">
    <w:name w:val="ListLabel 119"/>
    <w:uiPriority w:val="99"/>
    <w:qFormat/>
    <w:rsid w:val="00121942"/>
  </w:style>
  <w:style w:type="character" w:customStyle="1" w:styleId="ListLabel120">
    <w:name w:val="ListLabel 120"/>
    <w:uiPriority w:val="99"/>
    <w:qFormat/>
    <w:rsid w:val="00121942"/>
  </w:style>
  <w:style w:type="character" w:customStyle="1" w:styleId="ListLabel121">
    <w:name w:val="ListLabel 121"/>
    <w:uiPriority w:val="99"/>
    <w:qFormat/>
    <w:rsid w:val="00121942"/>
  </w:style>
  <w:style w:type="character" w:customStyle="1" w:styleId="ListLabel122">
    <w:name w:val="ListLabel 122"/>
    <w:uiPriority w:val="99"/>
    <w:qFormat/>
    <w:rsid w:val="00121942"/>
  </w:style>
  <w:style w:type="character" w:customStyle="1" w:styleId="ListLabel123">
    <w:name w:val="ListLabel 123"/>
    <w:uiPriority w:val="99"/>
    <w:qFormat/>
    <w:rsid w:val="00121942"/>
  </w:style>
  <w:style w:type="character" w:customStyle="1" w:styleId="ListLabel124">
    <w:name w:val="ListLabel 124"/>
    <w:uiPriority w:val="99"/>
    <w:qFormat/>
    <w:rsid w:val="00121942"/>
  </w:style>
  <w:style w:type="character" w:customStyle="1" w:styleId="ListLabel125">
    <w:name w:val="ListLabel 125"/>
    <w:uiPriority w:val="99"/>
    <w:qFormat/>
    <w:rsid w:val="00121942"/>
  </w:style>
  <w:style w:type="character" w:customStyle="1" w:styleId="ListLabel126">
    <w:name w:val="ListLabel 126"/>
    <w:uiPriority w:val="99"/>
    <w:qFormat/>
    <w:rsid w:val="00121942"/>
  </w:style>
  <w:style w:type="character" w:customStyle="1" w:styleId="ListLabel127">
    <w:name w:val="ListLabel 127"/>
    <w:uiPriority w:val="99"/>
    <w:qFormat/>
    <w:rsid w:val="00121942"/>
  </w:style>
  <w:style w:type="character" w:customStyle="1" w:styleId="ListLabel128">
    <w:name w:val="ListLabel 128"/>
    <w:uiPriority w:val="99"/>
    <w:qFormat/>
    <w:rsid w:val="00121942"/>
  </w:style>
  <w:style w:type="character" w:customStyle="1" w:styleId="ListLabel129">
    <w:name w:val="ListLabel 129"/>
    <w:uiPriority w:val="99"/>
    <w:qFormat/>
    <w:rsid w:val="00121942"/>
  </w:style>
  <w:style w:type="character" w:customStyle="1" w:styleId="ListLabel130">
    <w:name w:val="ListLabel 130"/>
    <w:uiPriority w:val="99"/>
    <w:qFormat/>
    <w:rsid w:val="00121942"/>
  </w:style>
  <w:style w:type="character" w:customStyle="1" w:styleId="ListLabel131">
    <w:name w:val="ListLabel 131"/>
    <w:uiPriority w:val="99"/>
    <w:qFormat/>
    <w:rsid w:val="00121942"/>
  </w:style>
  <w:style w:type="character" w:customStyle="1" w:styleId="ListLabel132">
    <w:name w:val="ListLabel 132"/>
    <w:uiPriority w:val="99"/>
    <w:qFormat/>
    <w:rsid w:val="00121942"/>
  </w:style>
  <w:style w:type="character" w:customStyle="1" w:styleId="ListLabel133">
    <w:name w:val="ListLabel 133"/>
    <w:uiPriority w:val="99"/>
    <w:qFormat/>
    <w:rsid w:val="00121942"/>
  </w:style>
  <w:style w:type="character" w:customStyle="1" w:styleId="ListLabel134">
    <w:name w:val="ListLabel 134"/>
    <w:uiPriority w:val="99"/>
    <w:qFormat/>
    <w:rsid w:val="00121942"/>
  </w:style>
  <w:style w:type="character" w:customStyle="1" w:styleId="ListLabel135">
    <w:name w:val="ListLabel 135"/>
    <w:uiPriority w:val="99"/>
    <w:qFormat/>
    <w:rsid w:val="00121942"/>
  </w:style>
  <w:style w:type="character" w:customStyle="1" w:styleId="ListLabel136">
    <w:name w:val="ListLabel 136"/>
    <w:uiPriority w:val="99"/>
    <w:qFormat/>
    <w:rsid w:val="00121942"/>
  </w:style>
  <w:style w:type="character" w:customStyle="1" w:styleId="ListLabel137">
    <w:name w:val="ListLabel 137"/>
    <w:uiPriority w:val="99"/>
    <w:qFormat/>
    <w:rsid w:val="00121942"/>
  </w:style>
  <w:style w:type="character" w:customStyle="1" w:styleId="ListLabel138">
    <w:name w:val="ListLabel 138"/>
    <w:uiPriority w:val="99"/>
    <w:qFormat/>
    <w:rsid w:val="00121942"/>
  </w:style>
  <w:style w:type="character" w:customStyle="1" w:styleId="ListLabel139">
    <w:name w:val="ListLabel 139"/>
    <w:uiPriority w:val="99"/>
    <w:qFormat/>
    <w:rsid w:val="00121942"/>
  </w:style>
  <w:style w:type="character" w:customStyle="1" w:styleId="ListLabel140">
    <w:name w:val="ListLabel 140"/>
    <w:uiPriority w:val="99"/>
    <w:qFormat/>
    <w:rsid w:val="00121942"/>
  </w:style>
  <w:style w:type="character" w:customStyle="1" w:styleId="ListLabel141">
    <w:name w:val="ListLabel 141"/>
    <w:uiPriority w:val="99"/>
    <w:qFormat/>
    <w:rsid w:val="00121942"/>
  </w:style>
  <w:style w:type="character" w:customStyle="1" w:styleId="ListLabel142">
    <w:name w:val="ListLabel 142"/>
    <w:uiPriority w:val="99"/>
    <w:qFormat/>
    <w:rsid w:val="00121942"/>
  </w:style>
  <w:style w:type="character" w:customStyle="1" w:styleId="ListLabel143">
    <w:name w:val="ListLabel 143"/>
    <w:uiPriority w:val="99"/>
    <w:qFormat/>
    <w:rsid w:val="00121942"/>
  </w:style>
  <w:style w:type="character" w:customStyle="1" w:styleId="ListLabel144">
    <w:name w:val="ListLabel 144"/>
    <w:uiPriority w:val="99"/>
    <w:qFormat/>
    <w:rsid w:val="00121942"/>
  </w:style>
  <w:style w:type="character" w:customStyle="1" w:styleId="ListLabel145">
    <w:name w:val="ListLabel 145"/>
    <w:uiPriority w:val="99"/>
    <w:qFormat/>
    <w:rsid w:val="00121942"/>
  </w:style>
  <w:style w:type="character" w:customStyle="1" w:styleId="ListLabel146">
    <w:name w:val="ListLabel 146"/>
    <w:uiPriority w:val="99"/>
    <w:qFormat/>
    <w:rsid w:val="00121942"/>
  </w:style>
  <w:style w:type="character" w:customStyle="1" w:styleId="ListLabel147">
    <w:name w:val="ListLabel 147"/>
    <w:uiPriority w:val="99"/>
    <w:qFormat/>
    <w:rsid w:val="00121942"/>
  </w:style>
  <w:style w:type="character" w:customStyle="1" w:styleId="ListLabel148">
    <w:name w:val="ListLabel 148"/>
    <w:uiPriority w:val="99"/>
    <w:qFormat/>
    <w:rsid w:val="00121942"/>
  </w:style>
  <w:style w:type="character" w:customStyle="1" w:styleId="ListLabel149">
    <w:name w:val="ListLabel 149"/>
    <w:uiPriority w:val="99"/>
    <w:qFormat/>
    <w:rsid w:val="00121942"/>
  </w:style>
  <w:style w:type="character" w:customStyle="1" w:styleId="ListLabel150">
    <w:name w:val="ListLabel 150"/>
    <w:uiPriority w:val="99"/>
    <w:qFormat/>
    <w:rsid w:val="00121942"/>
    <w:rPr>
      <w:sz w:val="24"/>
    </w:rPr>
  </w:style>
  <w:style w:type="character" w:customStyle="1" w:styleId="ListLabel151">
    <w:name w:val="ListLabel 151"/>
    <w:uiPriority w:val="99"/>
    <w:qFormat/>
    <w:rsid w:val="00121942"/>
  </w:style>
  <w:style w:type="character" w:customStyle="1" w:styleId="ListLabel152">
    <w:name w:val="ListLabel 152"/>
    <w:uiPriority w:val="99"/>
    <w:qFormat/>
    <w:rsid w:val="00121942"/>
  </w:style>
  <w:style w:type="character" w:customStyle="1" w:styleId="ListLabel153">
    <w:name w:val="ListLabel 153"/>
    <w:uiPriority w:val="99"/>
    <w:qFormat/>
    <w:rsid w:val="00121942"/>
  </w:style>
  <w:style w:type="character" w:customStyle="1" w:styleId="ListLabel154">
    <w:name w:val="ListLabel 154"/>
    <w:uiPriority w:val="99"/>
    <w:qFormat/>
    <w:rsid w:val="00121942"/>
  </w:style>
  <w:style w:type="character" w:customStyle="1" w:styleId="ListLabel155">
    <w:name w:val="ListLabel 155"/>
    <w:uiPriority w:val="99"/>
    <w:qFormat/>
    <w:rsid w:val="00121942"/>
  </w:style>
  <w:style w:type="character" w:customStyle="1" w:styleId="ListLabel156">
    <w:name w:val="ListLabel 156"/>
    <w:uiPriority w:val="99"/>
    <w:qFormat/>
    <w:rsid w:val="00121942"/>
  </w:style>
  <w:style w:type="character" w:customStyle="1" w:styleId="ListLabel157">
    <w:name w:val="ListLabel 157"/>
    <w:uiPriority w:val="99"/>
    <w:qFormat/>
    <w:rsid w:val="00121942"/>
  </w:style>
  <w:style w:type="character" w:customStyle="1" w:styleId="ListLabel158">
    <w:name w:val="ListLabel 158"/>
    <w:uiPriority w:val="99"/>
    <w:qFormat/>
    <w:rsid w:val="00121942"/>
  </w:style>
  <w:style w:type="character" w:customStyle="1" w:styleId="ListLabel159">
    <w:name w:val="ListLabel 159"/>
    <w:uiPriority w:val="99"/>
    <w:qFormat/>
    <w:rsid w:val="00121942"/>
    <w:rPr>
      <w:sz w:val="24"/>
    </w:rPr>
  </w:style>
  <w:style w:type="character" w:customStyle="1" w:styleId="ListLabel160">
    <w:name w:val="ListLabel 160"/>
    <w:uiPriority w:val="99"/>
    <w:qFormat/>
    <w:rsid w:val="00121942"/>
  </w:style>
  <w:style w:type="character" w:customStyle="1" w:styleId="ListLabel161">
    <w:name w:val="ListLabel 161"/>
    <w:uiPriority w:val="99"/>
    <w:qFormat/>
    <w:rsid w:val="00121942"/>
  </w:style>
  <w:style w:type="character" w:customStyle="1" w:styleId="ListLabel162">
    <w:name w:val="ListLabel 162"/>
    <w:uiPriority w:val="99"/>
    <w:qFormat/>
    <w:rsid w:val="00121942"/>
  </w:style>
  <w:style w:type="character" w:customStyle="1" w:styleId="ListLabel163">
    <w:name w:val="ListLabel 163"/>
    <w:uiPriority w:val="99"/>
    <w:qFormat/>
    <w:rsid w:val="00121942"/>
  </w:style>
  <w:style w:type="character" w:customStyle="1" w:styleId="ListLabel164">
    <w:name w:val="ListLabel 164"/>
    <w:uiPriority w:val="99"/>
    <w:qFormat/>
    <w:rsid w:val="00121942"/>
  </w:style>
  <w:style w:type="character" w:customStyle="1" w:styleId="ListLabel165">
    <w:name w:val="ListLabel 165"/>
    <w:uiPriority w:val="99"/>
    <w:qFormat/>
    <w:rsid w:val="00121942"/>
  </w:style>
  <w:style w:type="character" w:customStyle="1" w:styleId="ListLabel166">
    <w:name w:val="ListLabel 166"/>
    <w:uiPriority w:val="99"/>
    <w:qFormat/>
    <w:rsid w:val="00121942"/>
  </w:style>
  <w:style w:type="character" w:customStyle="1" w:styleId="ListLabel167">
    <w:name w:val="ListLabel 167"/>
    <w:uiPriority w:val="99"/>
    <w:qFormat/>
    <w:rsid w:val="00121942"/>
  </w:style>
  <w:style w:type="character" w:customStyle="1" w:styleId="ListLabel168">
    <w:name w:val="ListLabel 168"/>
    <w:uiPriority w:val="99"/>
    <w:qFormat/>
    <w:rsid w:val="00121942"/>
    <w:rPr>
      <w:sz w:val="24"/>
    </w:rPr>
  </w:style>
  <w:style w:type="character" w:customStyle="1" w:styleId="ListLabel169">
    <w:name w:val="ListLabel 169"/>
    <w:uiPriority w:val="99"/>
    <w:qFormat/>
    <w:rsid w:val="00121942"/>
  </w:style>
  <w:style w:type="character" w:customStyle="1" w:styleId="ListLabel170">
    <w:name w:val="ListLabel 170"/>
    <w:uiPriority w:val="99"/>
    <w:qFormat/>
    <w:rsid w:val="00121942"/>
  </w:style>
  <w:style w:type="character" w:customStyle="1" w:styleId="ListLabel171">
    <w:name w:val="ListLabel 171"/>
    <w:uiPriority w:val="99"/>
    <w:qFormat/>
    <w:rsid w:val="00121942"/>
  </w:style>
  <w:style w:type="character" w:customStyle="1" w:styleId="ListLabel172">
    <w:name w:val="ListLabel 172"/>
    <w:uiPriority w:val="99"/>
    <w:qFormat/>
    <w:rsid w:val="00121942"/>
  </w:style>
  <w:style w:type="character" w:customStyle="1" w:styleId="ListLabel173">
    <w:name w:val="ListLabel 173"/>
    <w:uiPriority w:val="99"/>
    <w:qFormat/>
    <w:rsid w:val="00121942"/>
  </w:style>
  <w:style w:type="character" w:customStyle="1" w:styleId="ListLabel174">
    <w:name w:val="ListLabel 174"/>
    <w:uiPriority w:val="99"/>
    <w:qFormat/>
    <w:rsid w:val="00121942"/>
  </w:style>
  <w:style w:type="character" w:customStyle="1" w:styleId="ListLabel175">
    <w:name w:val="ListLabel 175"/>
    <w:uiPriority w:val="99"/>
    <w:qFormat/>
    <w:rsid w:val="00121942"/>
  </w:style>
  <w:style w:type="character" w:customStyle="1" w:styleId="ListLabel176">
    <w:name w:val="ListLabel 176"/>
    <w:uiPriority w:val="99"/>
    <w:qFormat/>
    <w:rsid w:val="00121942"/>
  </w:style>
  <w:style w:type="character" w:customStyle="1" w:styleId="ListLabel177">
    <w:name w:val="ListLabel 177"/>
    <w:uiPriority w:val="99"/>
    <w:qFormat/>
    <w:rsid w:val="00121942"/>
  </w:style>
  <w:style w:type="character" w:customStyle="1" w:styleId="ListLabel178">
    <w:name w:val="ListLabel 178"/>
    <w:uiPriority w:val="99"/>
    <w:qFormat/>
    <w:rsid w:val="00121942"/>
  </w:style>
  <w:style w:type="character" w:customStyle="1" w:styleId="ListLabel179">
    <w:name w:val="ListLabel 179"/>
    <w:uiPriority w:val="99"/>
    <w:qFormat/>
    <w:rsid w:val="00121942"/>
  </w:style>
  <w:style w:type="character" w:customStyle="1" w:styleId="ListLabel180">
    <w:name w:val="ListLabel 180"/>
    <w:uiPriority w:val="99"/>
    <w:qFormat/>
    <w:rsid w:val="00121942"/>
  </w:style>
  <w:style w:type="character" w:customStyle="1" w:styleId="ListLabel181">
    <w:name w:val="ListLabel 181"/>
    <w:uiPriority w:val="99"/>
    <w:qFormat/>
    <w:rsid w:val="00121942"/>
  </w:style>
  <w:style w:type="character" w:customStyle="1" w:styleId="ListLabel182">
    <w:name w:val="ListLabel 182"/>
    <w:uiPriority w:val="99"/>
    <w:qFormat/>
    <w:rsid w:val="00121942"/>
  </w:style>
  <w:style w:type="character" w:customStyle="1" w:styleId="ListLabel183">
    <w:name w:val="ListLabel 183"/>
    <w:uiPriority w:val="99"/>
    <w:qFormat/>
    <w:rsid w:val="00121942"/>
  </w:style>
  <w:style w:type="character" w:customStyle="1" w:styleId="ListLabel184">
    <w:name w:val="ListLabel 184"/>
    <w:uiPriority w:val="99"/>
    <w:qFormat/>
    <w:rsid w:val="00121942"/>
  </w:style>
  <w:style w:type="character" w:customStyle="1" w:styleId="ListLabel185">
    <w:name w:val="ListLabel 185"/>
    <w:uiPriority w:val="99"/>
    <w:qFormat/>
    <w:rsid w:val="00121942"/>
  </w:style>
  <w:style w:type="character" w:customStyle="1" w:styleId="ListLabel186">
    <w:name w:val="ListLabel 186"/>
    <w:uiPriority w:val="99"/>
    <w:qFormat/>
    <w:rsid w:val="00121942"/>
    <w:rPr>
      <w:sz w:val="20"/>
    </w:rPr>
  </w:style>
  <w:style w:type="character" w:customStyle="1" w:styleId="ListLabel187">
    <w:name w:val="ListLabel 187"/>
    <w:uiPriority w:val="99"/>
    <w:qFormat/>
    <w:rsid w:val="00121942"/>
  </w:style>
  <w:style w:type="character" w:customStyle="1" w:styleId="ListLabel188">
    <w:name w:val="ListLabel 188"/>
    <w:uiPriority w:val="99"/>
    <w:qFormat/>
    <w:rsid w:val="00121942"/>
  </w:style>
  <w:style w:type="character" w:customStyle="1" w:styleId="ListLabel189">
    <w:name w:val="ListLabel 189"/>
    <w:uiPriority w:val="99"/>
    <w:qFormat/>
    <w:rsid w:val="00121942"/>
  </w:style>
  <w:style w:type="character" w:customStyle="1" w:styleId="ListLabel190">
    <w:name w:val="ListLabel 190"/>
    <w:uiPriority w:val="99"/>
    <w:qFormat/>
    <w:rsid w:val="00121942"/>
  </w:style>
  <w:style w:type="character" w:customStyle="1" w:styleId="ListLabel191">
    <w:name w:val="ListLabel 191"/>
    <w:uiPriority w:val="99"/>
    <w:qFormat/>
    <w:rsid w:val="00121942"/>
  </w:style>
  <w:style w:type="character" w:customStyle="1" w:styleId="ListLabel192">
    <w:name w:val="ListLabel 192"/>
    <w:uiPriority w:val="99"/>
    <w:qFormat/>
    <w:rsid w:val="00121942"/>
  </w:style>
  <w:style w:type="character" w:customStyle="1" w:styleId="ListLabel193">
    <w:name w:val="ListLabel 193"/>
    <w:uiPriority w:val="99"/>
    <w:qFormat/>
    <w:rsid w:val="00121942"/>
  </w:style>
  <w:style w:type="character" w:customStyle="1" w:styleId="ListLabel194">
    <w:name w:val="ListLabel 194"/>
    <w:uiPriority w:val="99"/>
    <w:qFormat/>
    <w:rsid w:val="00121942"/>
  </w:style>
  <w:style w:type="character" w:customStyle="1" w:styleId="ListLabel195">
    <w:name w:val="ListLabel 195"/>
    <w:uiPriority w:val="99"/>
    <w:qFormat/>
    <w:rsid w:val="00121942"/>
    <w:rPr>
      <w:sz w:val="20"/>
    </w:rPr>
  </w:style>
  <w:style w:type="character" w:customStyle="1" w:styleId="ListLabel196">
    <w:name w:val="ListLabel 196"/>
    <w:uiPriority w:val="99"/>
    <w:qFormat/>
    <w:rsid w:val="00121942"/>
  </w:style>
  <w:style w:type="character" w:customStyle="1" w:styleId="ListLabel197">
    <w:name w:val="ListLabel 197"/>
    <w:uiPriority w:val="99"/>
    <w:qFormat/>
    <w:rsid w:val="00121942"/>
  </w:style>
  <w:style w:type="character" w:customStyle="1" w:styleId="ListLabel198">
    <w:name w:val="ListLabel 198"/>
    <w:uiPriority w:val="99"/>
    <w:qFormat/>
    <w:rsid w:val="00121942"/>
  </w:style>
  <w:style w:type="character" w:customStyle="1" w:styleId="ListLabel199">
    <w:name w:val="ListLabel 199"/>
    <w:uiPriority w:val="99"/>
    <w:qFormat/>
    <w:rsid w:val="00121942"/>
  </w:style>
  <w:style w:type="character" w:customStyle="1" w:styleId="ListLabel200">
    <w:name w:val="ListLabel 200"/>
    <w:uiPriority w:val="99"/>
    <w:qFormat/>
    <w:rsid w:val="00121942"/>
  </w:style>
  <w:style w:type="character" w:customStyle="1" w:styleId="ListLabel201">
    <w:name w:val="ListLabel 201"/>
    <w:uiPriority w:val="99"/>
    <w:qFormat/>
    <w:rsid w:val="00121942"/>
  </w:style>
  <w:style w:type="character" w:customStyle="1" w:styleId="ListLabel202">
    <w:name w:val="ListLabel 202"/>
    <w:uiPriority w:val="99"/>
    <w:qFormat/>
    <w:rsid w:val="00121942"/>
  </w:style>
  <w:style w:type="character" w:customStyle="1" w:styleId="ListLabel203">
    <w:name w:val="ListLabel 203"/>
    <w:uiPriority w:val="99"/>
    <w:qFormat/>
    <w:rsid w:val="00121942"/>
  </w:style>
  <w:style w:type="character" w:customStyle="1" w:styleId="ListLabel204">
    <w:name w:val="ListLabel 204"/>
    <w:uiPriority w:val="99"/>
    <w:qFormat/>
    <w:rsid w:val="00121942"/>
  </w:style>
  <w:style w:type="character" w:customStyle="1" w:styleId="ListLabel205">
    <w:name w:val="ListLabel 205"/>
    <w:uiPriority w:val="99"/>
    <w:qFormat/>
    <w:rsid w:val="00121942"/>
  </w:style>
  <w:style w:type="character" w:customStyle="1" w:styleId="ListLabel206">
    <w:name w:val="ListLabel 206"/>
    <w:uiPriority w:val="99"/>
    <w:qFormat/>
    <w:rsid w:val="00121942"/>
  </w:style>
  <w:style w:type="character" w:customStyle="1" w:styleId="ListLabel207">
    <w:name w:val="ListLabel 207"/>
    <w:uiPriority w:val="99"/>
    <w:qFormat/>
    <w:rsid w:val="00121942"/>
  </w:style>
  <w:style w:type="character" w:customStyle="1" w:styleId="ListLabel208">
    <w:name w:val="ListLabel 208"/>
    <w:uiPriority w:val="99"/>
    <w:qFormat/>
    <w:rsid w:val="00121942"/>
  </w:style>
  <w:style w:type="character" w:customStyle="1" w:styleId="ListLabel209">
    <w:name w:val="ListLabel 209"/>
    <w:uiPriority w:val="99"/>
    <w:qFormat/>
    <w:rsid w:val="00121942"/>
  </w:style>
  <w:style w:type="character" w:customStyle="1" w:styleId="ListLabel210">
    <w:name w:val="ListLabel 210"/>
    <w:uiPriority w:val="99"/>
    <w:qFormat/>
    <w:rsid w:val="00121942"/>
  </w:style>
  <w:style w:type="character" w:customStyle="1" w:styleId="ListLabel211">
    <w:name w:val="ListLabel 211"/>
    <w:uiPriority w:val="99"/>
    <w:qFormat/>
    <w:rsid w:val="00121942"/>
  </w:style>
  <w:style w:type="character" w:customStyle="1" w:styleId="ListLabel212">
    <w:name w:val="ListLabel 212"/>
    <w:uiPriority w:val="99"/>
    <w:qFormat/>
    <w:rsid w:val="00121942"/>
  </w:style>
  <w:style w:type="character" w:customStyle="1" w:styleId="ListLabel213">
    <w:name w:val="ListLabel 213"/>
    <w:uiPriority w:val="99"/>
    <w:qFormat/>
    <w:rsid w:val="00121942"/>
  </w:style>
  <w:style w:type="character" w:customStyle="1" w:styleId="ListLabel214">
    <w:name w:val="ListLabel 214"/>
    <w:uiPriority w:val="99"/>
    <w:qFormat/>
    <w:rsid w:val="00121942"/>
  </w:style>
  <w:style w:type="character" w:customStyle="1" w:styleId="ListLabel215">
    <w:name w:val="ListLabel 215"/>
    <w:uiPriority w:val="99"/>
    <w:qFormat/>
    <w:rsid w:val="00121942"/>
  </w:style>
  <w:style w:type="character" w:customStyle="1" w:styleId="ListLabel216">
    <w:name w:val="ListLabel 216"/>
    <w:uiPriority w:val="99"/>
    <w:qFormat/>
    <w:rsid w:val="00121942"/>
  </w:style>
  <w:style w:type="character" w:customStyle="1" w:styleId="ListLabel217">
    <w:name w:val="ListLabel 217"/>
    <w:uiPriority w:val="99"/>
    <w:qFormat/>
    <w:rsid w:val="00121942"/>
  </w:style>
  <w:style w:type="character" w:customStyle="1" w:styleId="ListLabel218">
    <w:name w:val="ListLabel 218"/>
    <w:uiPriority w:val="99"/>
    <w:qFormat/>
    <w:rsid w:val="00121942"/>
  </w:style>
  <w:style w:type="character" w:customStyle="1" w:styleId="ListLabel219">
    <w:name w:val="ListLabel 219"/>
    <w:uiPriority w:val="99"/>
    <w:qFormat/>
    <w:rsid w:val="00121942"/>
  </w:style>
  <w:style w:type="character" w:customStyle="1" w:styleId="ListLabel220">
    <w:name w:val="ListLabel 220"/>
    <w:uiPriority w:val="99"/>
    <w:qFormat/>
    <w:rsid w:val="00121942"/>
  </w:style>
  <w:style w:type="character" w:customStyle="1" w:styleId="ListLabel221">
    <w:name w:val="ListLabel 221"/>
    <w:uiPriority w:val="99"/>
    <w:qFormat/>
    <w:rsid w:val="00121942"/>
  </w:style>
  <w:style w:type="character" w:customStyle="1" w:styleId="ListLabel222">
    <w:name w:val="ListLabel 222"/>
    <w:uiPriority w:val="99"/>
    <w:qFormat/>
    <w:rsid w:val="00121942"/>
  </w:style>
  <w:style w:type="character" w:customStyle="1" w:styleId="ListLabel223">
    <w:name w:val="ListLabel 223"/>
    <w:uiPriority w:val="99"/>
    <w:qFormat/>
    <w:rsid w:val="00121942"/>
  </w:style>
  <w:style w:type="character" w:customStyle="1" w:styleId="ListLabel224">
    <w:name w:val="ListLabel 224"/>
    <w:uiPriority w:val="99"/>
    <w:qFormat/>
    <w:rsid w:val="00121942"/>
  </w:style>
  <w:style w:type="character" w:customStyle="1" w:styleId="ListLabel225">
    <w:name w:val="ListLabel 225"/>
    <w:uiPriority w:val="99"/>
    <w:qFormat/>
    <w:rsid w:val="00121942"/>
  </w:style>
  <w:style w:type="character" w:customStyle="1" w:styleId="ListLabel226">
    <w:name w:val="ListLabel 226"/>
    <w:uiPriority w:val="99"/>
    <w:qFormat/>
    <w:rsid w:val="00121942"/>
    <w:rPr>
      <w:b/>
      <w:sz w:val="20"/>
    </w:rPr>
  </w:style>
  <w:style w:type="character" w:customStyle="1" w:styleId="ListLabel227">
    <w:name w:val="ListLabel 227"/>
    <w:uiPriority w:val="99"/>
    <w:qFormat/>
    <w:rsid w:val="00121942"/>
  </w:style>
  <w:style w:type="character" w:customStyle="1" w:styleId="ListLabel228">
    <w:name w:val="ListLabel 228"/>
    <w:uiPriority w:val="99"/>
    <w:qFormat/>
    <w:rsid w:val="00121942"/>
  </w:style>
  <w:style w:type="character" w:customStyle="1" w:styleId="ListLabel229">
    <w:name w:val="ListLabel 229"/>
    <w:uiPriority w:val="99"/>
    <w:qFormat/>
    <w:rsid w:val="00121942"/>
  </w:style>
  <w:style w:type="character" w:customStyle="1" w:styleId="ListLabel230">
    <w:name w:val="ListLabel 230"/>
    <w:uiPriority w:val="99"/>
    <w:qFormat/>
    <w:rsid w:val="00121942"/>
  </w:style>
  <w:style w:type="character" w:customStyle="1" w:styleId="ListLabel231">
    <w:name w:val="ListLabel 231"/>
    <w:uiPriority w:val="99"/>
    <w:qFormat/>
    <w:rsid w:val="00121942"/>
  </w:style>
  <w:style w:type="character" w:customStyle="1" w:styleId="ListLabel232">
    <w:name w:val="ListLabel 232"/>
    <w:uiPriority w:val="99"/>
    <w:qFormat/>
    <w:rsid w:val="00121942"/>
  </w:style>
  <w:style w:type="character" w:customStyle="1" w:styleId="ListLabel233">
    <w:name w:val="ListLabel 233"/>
    <w:uiPriority w:val="99"/>
    <w:qFormat/>
    <w:rsid w:val="00121942"/>
  </w:style>
  <w:style w:type="character" w:customStyle="1" w:styleId="ListLabel234">
    <w:name w:val="ListLabel 234"/>
    <w:uiPriority w:val="99"/>
    <w:qFormat/>
    <w:rsid w:val="00121942"/>
  </w:style>
  <w:style w:type="character" w:customStyle="1" w:styleId="ListLabel235">
    <w:name w:val="ListLabel 235"/>
    <w:uiPriority w:val="99"/>
    <w:qFormat/>
    <w:rsid w:val="00121942"/>
    <w:rPr>
      <w:sz w:val="20"/>
    </w:rPr>
  </w:style>
  <w:style w:type="character" w:customStyle="1" w:styleId="ListLabel236">
    <w:name w:val="ListLabel 236"/>
    <w:uiPriority w:val="99"/>
    <w:qFormat/>
    <w:rsid w:val="00121942"/>
  </w:style>
  <w:style w:type="character" w:customStyle="1" w:styleId="ListLabel237">
    <w:name w:val="ListLabel 237"/>
    <w:uiPriority w:val="99"/>
    <w:qFormat/>
    <w:rsid w:val="00121942"/>
  </w:style>
  <w:style w:type="character" w:customStyle="1" w:styleId="ListLabel238">
    <w:name w:val="ListLabel 238"/>
    <w:uiPriority w:val="99"/>
    <w:qFormat/>
    <w:rsid w:val="00121942"/>
  </w:style>
  <w:style w:type="character" w:customStyle="1" w:styleId="ListLabel239">
    <w:name w:val="ListLabel 239"/>
    <w:uiPriority w:val="99"/>
    <w:qFormat/>
    <w:rsid w:val="00121942"/>
  </w:style>
  <w:style w:type="character" w:customStyle="1" w:styleId="ListLabel240">
    <w:name w:val="ListLabel 240"/>
    <w:uiPriority w:val="99"/>
    <w:qFormat/>
    <w:rsid w:val="00121942"/>
  </w:style>
  <w:style w:type="character" w:customStyle="1" w:styleId="ListLabel241">
    <w:name w:val="ListLabel 241"/>
    <w:uiPriority w:val="99"/>
    <w:qFormat/>
    <w:rsid w:val="00121942"/>
  </w:style>
  <w:style w:type="character" w:customStyle="1" w:styleId="ListLabel242">
    <w:name w:val="ListLabel 242"/>
    <w:uiPriority w:val="99"/>
    <w:qFormat/>
    <w:rsid w:val="00121942"/>
  </w:style>
  <w:style w:type="character" w:customStyle="1" w:styleId="ListLabel243">
    <w:name w:val="ListLabel 243"/>
    <w:uiPriority w:val="99"/>
    <w:qFormat/>
    <w:rsid w:val="00121942"/>
  </w:style>
  <w:style w:type="character" w:customStyle="1" w:styleId="ListLabel244">
    <w:name w:val="ListLabel 244"/>
    <w:uiPriority w:val="99"/>
    <w:qFormat/>
    <w:rsid w:val="00121942"/>
    <w:rPr>
      <w:sz w:val="20"/>
    </w:rPr>
  </w:style>
  <w:style w:type="character" w:customStyle="1" w:styleId="ListLabel245">
    <w:name w:val="ListLabel 245"/>
    <w:uiPriority w:val="99"/>
    <w:qFormat/>
    <w:rsid w:val="00121942"/>
  </w:style>
  <w:style w:type="character" w:customStyle="1" w:styleId="ListLabel246">
    <w:name w:val="ListLabel 246"/>
    <w:uiPriority w:val="99"/>
    <w:qFormat/>
    <w:rsid w:val="00121942"/>
  </w:style>
  <w:style w:type="character" w:customStyle="1" w:styleId="ListLabel247">
    <w:name w:val="ListLabel 247"/>
    <w:uiPriority w:val="99"/>
    <w:qFormat/>
    <w:rsid w:val="00121942"/>
  </w:style>
  <w:style w:type="character" w:customStyle="1" w:styleId="ListLabel248">
    <w:name w:val="ListLabel 248"/>
    <w:uiPriority w:val="99"/>
    <w:qFormat/>
    <w:rsid w:val="00121942"/>
  </w:style>
  <w:style w:type="character" w:customStyle="1" w:styleId="ListLabel249">
    <w:name w:val="ListLabel 249"/>
    <w:uiPriority w:val="99"/>
    <w:qFormat/>
    <w:rsid w:val="00121942"/>
  </w:style>
  <w:style w:type="character" w:customStyle="1" w:styleId="ListLabel250">
    <w:name w:val="ListLabel 250"/>
    <w:uiPriority w:val="99"/>
    <w:qFormat/>
    <w:rsid w:val="00121942"/>
  </w:style>
  <w:style w:type="character" w:customStyle="1" w:styleId="ListLabel251">
    <w:name w:val="ListLabel 251"/>
    <w:uiPriority w:val="99"/>
    <w:qFormat/>
    <w:rsid w:val="00121942"/>
  </w:style>
  <w:style w:type="character" w:customStyle="1" w:styleId="ListLabel252">
    <w:name w:val="ListLabel 252"/>
    <w:uiPriority w:val="99"/>
    <w:qFormat/>
    <w:rsid w:val="00121942"/>
  </w:style>
  <w:style w:type="character" w:customStyle="1" w:styleId="ListLabel253">
    <w:name w:val="ListLabel 253"/>
    <w:uiPriority w:val="99"/>
    <w:qFormat/>
    <w:rsid w:val="00121942"/>
    <w:rPr>
      <w:sz w:val="20"/>
    </w:rPr>
  </w:style>
  <w:style w:type="character" w:customStyle="1" w:styleId="ListLabel254">
    <w:name w:val="ListLabel 254"/>
    <w:uiPriority w:val="99"/>
    <w:qFormat/>
    <w:rsid w:val="00121942"/>
  </w:style>
  <w:style w:type="character" w:customStyle="1" w:styleId="ListLabel255">
    <w:name w:val="ListLabel 255"/>
    <w:uiPriority w:val="99"/>
    <w:qFormat/>
    <w:rsid w:val="00121942"/>
  </w:style>
  <w:style w:type="character" w:customStyle="1" w:styleId="ListLabel256">
    <w:name w:val="ListLabel 256"/>
    <w:uiPriority w:val="99"/>
    <w:qFormat/>
    <w:rsid w:val="00121942"/>
  </w:style>
  <w:style w:type="character" w:customStyle="1" w:styleId="ListLabel257">
    <w:name w:val="ListLabel 257"/>
    <w:uiPriority w:val="99"/>
    <w:qFormat/>
    <w:rsid w:val="00121942"/>
  </w:style>
  <w:style w:type="character" w:customStyle="1" w:styleId="ListLabel258">
    <w:name w:val="ListLabel 258"/>
    <w:uiPriority w:val="99"/>
    <w:qFormat/>
    <w:rsid w:val="00121942"/>
  </w:style>
  <w:style w:type="character" w:customStyle="1" w:styleId="ListLabel259">
    <w:name w:val="ListLabel 259"/>
    <w:uiPriority w:val="99"/>
    <w:qFormat/>
    <w:rsid w:val="00121942"/>
  </w:style>
  <w:style w:type="character" w:customStyle="1" w:styleId="ListLabel260">
    <w:name w:val="ListLabel 260"/>
    <w:uiPriority w:val="99"/>
    <w:qFormat/>
    <w:rsid w:val="00121942"/>
  </w:style>
  <w:style w:type="character" w:customStyle="1" w:styleId="ListLabel261">
    <w:name w:val="ListLabel 261"/>
    <w:uiPriority w:val="99"/>
    <w:qFormat/>
    <w:rsid w:val="00121942"/>
  </w:style>
  <w:style w:type="character" w:customStyle="1" w:styleId="ListLabel262">
    <w:name w:val="ListLabel 262"/>
    <w:uiPriority w:val="99"/>
    <w:qFormat/>
    <w:rsid w:val="00121942"/>
    <w:rPr>
      <w:sz w:val="20"/>
    </w:rPr>
  </w:style>
  <w:style w:type="character" w:customStyle="1" w:styleId="ListLabel263">
    <w:name w:val="ListLabel 263"/>
    <w:uiPriority w:val="99"/>
    <w:qFormat/>
    <w:rsid w:val="00121942"/>
  </w:style>
  <w:style w:type="character" w:customStyle="1" w:styleId="ListLabel264">
    <w:name w:val="ListLabel 264"/>
    <w:uiPriority w:val="99"/>
    <w:qFormat/>
    <w:rsid w:val="00121942"/>
  </w:style>
  <w:style w:type="character" w:customStyle="1" w:styleId="ListLabel265">
    <w:name w:val="ListLabel 265"/>
    <w:uiPriority w:val="99"/>
    <w:qFormat/>
    <w:rsid w:val="00121942"/>
  </w:style>
  <w:style w:type="character" w:customStyle="1" w:styleId="ListLabel266">
    <w:name w:val="ListLabel 266"/>
    <w:uiPriority w:val="99"/>
    <w:qFormat/>
    <w:rsid w:val="00121942"/>
  </w:style>
  <w:style w:type="character" w:customStyle="1" w:styleId="ListLabel267">
    <w:name w:val="ListLabel 267"/>
    <w:uiPriority w:val="99"/>
    <w:qFormat/>
    <w:rsid w:val="00121942"/>
  </w:style>
  <w:style w:type="character" w:customStyle="1" w:styleId="ListLabel268">
    <w:name w:val="ListLabel 268"/>
    <w:uiPriority w:val="99"/>
    <w:qFormat/>
    <w:rsid w:val="00121942"/>
  </w:style>
  <w:style w:type="character" w:customStyle="1" w:styleId="ListLabel269">
    <w:name w:val="ListLabel 269"/>
    <w:uiPriority w:val="99"/>
    <w:qFormat/>
    <w:rsid w:val="00121942"/>
  </w:style>
  <w:style w:type="character" w:customStyle="1" w:styleId="ListLabel270">
    <w:name w:val="ListLabel 270"/>
    <w:uiPriority w:val="99"/>
    <w:qFormat/>
    <w:rsid w:val="00121942"/>
  </w:style>
  <w:style w:type="character" w:customStyle="1" w:styleId="ListLabel271">
    <w:name w:val="ListLabel 271"/>
    <w:uiPriority w:val="99"/>
    <w:qFormat/>
    <w:rsid w:val="00121942"/>
    <w:rPr>
      <w:sz w:val="20"/>
    </w:rPr>
  </w:style>
  <w:style w:type="character" w:customStyle="1" w:styleId="ListLabel272">
    <w:name w:val="ListLabel 272"/>
    <w:uiPriority w:val="99"/>
    <w:qFormat/>
    <w:rsid w:val="00121942"/>
  </w:style>
  <w:style w:type="character" w:customStyle="1" w:styleId="ListLabel273">
    <w:name w:val="ListLabel 273"/>
    <w:uiPriority w:val="99"/>
    <w:qFormat/>
    <w:rsid w:val="00121942"/>
  </w:style>
  <w:style w:type="character" w:customStyle="1" w:styleId="ListLabel274">
    <w:name w:val="ListLabel 274"/>
    <w:uiPriority w:val="99"/>
    <w:qFormat/>
    <w:rsid w:val="00121942"/>
  </w:style>
  <w:style w:type="character" w:customStyle="1" w:styleId="ListLabel275">
    <w:name w:val="ListLabel 275"/>
    <w:uiPriority w:val="99"/>
    <w:qFormat/>
    <w:rsid w:val="00121942"/>
  </w:style>
  <w:style w:type="character" w:customStyle="1" w:styleId="ListLabel276">
    <w:name w:val="ListLabel 276"/>
    <w:uiPriority w:val="99"/>
    <w:qFormat/>
    <w:rsid w:val="00121942"/>
  </w:style>
  <w:style w:type="character" w:customStyle="1" w:styleId="ListLabel277">
    <w:name w:val="ListLabel 277"/>
    <w:uiPriority w:val="99"/>
    <w:qFormat/>
    <w:rsid w:val="00121942"/>
  </w:style>
  <w:style w:type="character" w:customStyle="1" w:styleId="ListLabel278">
    <w:name w:val="ListLabel 278"/>
    <w:uiPriority w:val="99"/>
    <w:qFormat/>
    <w:rsid w:val="00121942"/>
  </w:style>
  <w:style w:type="character" w:customStyle="1" w:styleId="ListLabel279">
    <w:name w:val="ListLabel 279"/>
    <w:uiPriority w:val="99"/>
    <w:qFormat/>
    <w:rsid w:val="00121942"/>
  </w:style>
  <w:style w:type="character" w:customStyle="1" w:styleId="ListLabel280">
    <w:name w:val="ListLabel 280"/>
    <w:uiPriority w:val="99"/>
    <w:qFormat/>
    <w:rsid w:val="00121942"/>
    <w:rPr>
      <w:sz w:val="20"/>
    </w:rPr>
  </w:style>
  <w:style w:type="character" w:customStyle="1" w:styleId="ListLabel281">
    <w:name w:val="ListLabel 281"/>
    <w:uiPriority w:val="99"/>
    <w:qFormat/>
    <w:rsid w:val="00121942"/>
  </w:style>
  <w:style w:type="character" w:customStyle="1" w:styleId="ListLabel282">
    <w:name w:val="ListLabel 282"/>
    <w:uiPriority w:val="99"/>
    <w:qFormat/>
    <w:rsid w:val="00121942"/>
  </w:style>
  <w:style w:type="character" w:customStyle="1" w:styleId="ListLabel283">
    <w:name w:val="ListLabel 283"/>
    <w:uiPriority w:val="99"/>
    <w:qFormat/>
    <w:rsid w:val="00121942"/>
  </w:style>
  <w:style w:type="character" w:customStyle="1" w:styleId="ListLabel284">
    <w:name w:val="ListLabel 284"/>
    <w:uiPriority w:val="99"/>
    <w:qFormat/>
    <w:rsid w:val="00121942"/>
  </w:style>
  <w:style w:type="character" w:customStyle="1" w:styleId="ListLabel285">
    <w:name w:val="ListLabel 285"/>
    <w:uiPriority w:val="99"/>
    <w:qFormat/>
    <w:rsid w:val="00121942"/>
  </w:style>
  <w:style w:type="character" w:customStyle="1" w:styleId="ListLabel286">
    <w:name w:val="ListLabel 286"/>
    <w:uiPriority w:val="99"/>
    <w:qFormat/>
    <w:rsid w:val="00121942"/>
  </w:style>
  <w:style w:type="character" w:customStyle="1" w:styleId="ListLabel287">
    <w:name w:val="ListLabel 287"/>
    <w:uiPriority w:val="99"/>
    <w:qFormat/>
    <w:rsid w:val="00121942"/>
  </w:style>
  <w:style w:type="character" w:customStyle="1" w:styleId="ListLabel288">
    <w:name w:val="ListLabel 288"/>
    <w:uiPriority w:val="99"/>
    <w:qFormat/>
    <w:rsid w:val="00121942"/>
  </w:style>
  <w:style w:type="character" w:customStyle="1" w:styleId="ListLabel289">
    <w:name w:val="ListLabel 289"/>
    <w:uiPriority w:val="99"/>
    <w:qFormat/>
    <w:rsid w:val="00121942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121942"/>
  </w:style>
  <w:style w:type="character" w:customStyle="1" w:styleId="ListLabel291">
    <w:name w:val="ListLabel 291"/>
    <w:uiPriority w:val="99"/>
    <w:qFormat/>
    <w:rsid w:val="00121942"/>
  </w:style>
  <w:style w:type="character" w:customStyle="1" w:styleId="ListLabel292">
    <w:name w:val="ListLabel 292"/>
    <w:uiPriority w:val="99"/>
    <w:qFormat/>
    <w:rsid w:val="00121942"/>
  </w:style>
  <w:style w:type="character" w:customStyle="1" w:styleId="ListLabel293">
    <w:name w:val="ListLabel 293"/>
    <w:uiPriority w:val="99"/>
    <w:qFormat/>
    <w:rsid w:val="00121942"/>
  </w:style>
  <w:style w:type="character" w:customStyle="1" w:styleId="ListLabel294">
    <w:name w:val="ListLabel 294"/>
    <w:uiPriority w:val="99"/>
    <w:qFormat/>
    <w:rsid w:val="00121942"/>
  </w:style>
  <w:style w:type="character" w:customStyle="1" w:styleId="ListLabel295">
    <w:name w:val="ListLabel 295"/>
    <w:uiPriority w:val="99"/>
    <w:qFormat/>
    <w:rsid w:val="00121942"/>
  </w:style>
  <w:style w:type="character" w:customStyle="1" w:styleId="ListLabel296">
    <w:name w:val="ListLabel 296"/>
    <w:uiPriority w:val="99"/>
    <w:qFormat/>
    <w:rsid w:val="00121942"/>
  </w:style>
  <w:style w:type="character" w:customStyle="1" w:styleId="ListLabel297">
    <w:name w:val="ListLabel 297"/>
    <w:uiPriority w:val="99"/>
    <w:qFormat/>
    <w:rsid w:val="00121942"/>
  </w:style>
  <w:style w:type="character" w:customStyle="1" w:styleId="ListLabel298">
    <w:name w:val="ListLabel 298"/>
    <w:uiPriority w:val="99"/>
    <w:qFormat/>
    <w:rsid w:val="00121942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121942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121942"/>
    <w:rPr>
      <w:b/>
    </w:rPr>
  </w:style>
  <w:style w:type="character" w:customStyle="1" w:styleId="ListLabel299">
    <w:name w:val="ListLabel 299"/>
    <w:uiPriority w:val="99"/>
    <w:qFormat/>
    <w:rsid w:val="00121942"/>
    <w:rPr>
      <w:sz w:val="20"/>
    </w:rPr>
  </w:style>
  <w:style w:type="character" w:customStyle="1" w:styleId="ListLabel300">
    <w:name w:val="ListLabel 300"/>
    <w:uiPriority w:val="99"/>
    <w:qFormat/>
    <w:rsid w:val="00121942"/>
  </w:style>
  <w:style w:type="character" w:customStyle="1" w:styleId="ListLabel301">
    <w:name w:val="ListLabel 301"/>
    <w:uiPriority w:val="99"/>
    <w:qFormat/>
    <w:rsid w:val="00121942"/>
  </w:style>
  <w:style w:type="character" w:customStyle="1" w:styleId="ListLabel302">
    <w:name w:val="ListLabel 302"/>
    <w:uiPriority w:val="99"/>
    <w:qFormat/>
    <w:rsid w:val="00121942"/>
  </w:style>
  <w:style w:type="character" w:customStyle="1" w:styleId="ListLabel303">
    <w:name w:val="ListLabel 303"/>
    <w:uiPriority w:val="99"/>
    <w:qFormat/>
    <w:rsid w:val="00121942"/>
  </w:style>
  <w:style w:type="character" w:customStyle="1" w:styleId="ListLabel304">
    <w:name w:val="ListLabel 304"/>
    <w:uiPriority w:val="99"/>
    <w:qFormat/>
    <w:rsid w:val="00121942"/>
  </w:style>
  <w:style w:type="character" w:customStyle="1" w:styleId="ListLabel305">
    <w:name w:val="ListLabel 305"/>
    <w:uiPriority w:val="99"/>
    <w:qFormat/>
    <w:rsid w:val="00121942"/>
  </w:style>
  <w:style w:type="character" w:customStyle="1" w:styleId="ListLabel306">
    <w:name w:val="ListLabel 306"/>
    <w:uiPriority w:val="99"/>
    <w:qFormat/>
    <w:rsid w:val="00121942"/>
  </w:style>
  <w:style w:type="character" w:customStyle="1" w:styleId="ListLabel307">
    <w:name w:val="ListLabel 307"/>
    <w:uiPriority w:val="99"/>
    <w:qFormat/>
    <w:rsid w:val="00121942"/>
  </w:style>
  <w:style w:type="character" w:customStyle="1" w:styleId="ListLabel308">
    <w:name w:val="ListLabel 308"/>
    <w:uiPriority w:val="99"/>
    <w:qFormat/>
    <w:rsid w:val="00121942"/>
    <w:rPr>
      <w:sz w:val="20"/>
    </w:rPr>
  </w:style>
  <w:style w:type="character" w:customStyle="1" w:styleId="ListLabel309">
    <w:name w:val="ListLabel 309"/>
    <w:uiPriority w:val="99"/>
    <w:qFormat/>
    <w:rsid w:val="00121942"/>
    <w:rPr>
      <w:sz w:val="20"/>
    </w:rPr>
  </w:style>
  <w:style w:type="character" w:customStyle="1" w:styleId="ListLabel310">
    <w:name w:val="ListLabel 310"/>
    <w:uiPriority w:val="99"/>
    <w:qFormat/>
    <w:rsid w:val="00121942"/>
  </w:style>
  <w:style w:type="character" w:customStyle="1" w:styleId="ListLabel311">
    <w:name w:val="ListLabel 311"/>
    <w:uiPriority w:val="99"/>
    <w:qFormat/>
    <w:rsid w:val="00121942"/>
  </w:style>
  <w:style w:type="character" w:customStyle="1" w:styleId="ListLabel312">
    <w:name w:val="ListLabel 312"/>
    <w:uiPriority w:val="99"/>
    <w:qFormat/>
    <w:rsid w:val="00121942"/>
  </w:style>
  <w:style w:type="character" w:customStyle="1" w:styleId="ListLabel313">
    <w:name w:val="ListLabel 313"/>
    <w:uiPriority w:val="99"/>
    <w:qFormat/>
    <w:rsid w:val="00121942"/>
  </w:style>
  <w:style w:type="character" w:customStyle="1" w:styleId="ListLabel314">
    <w:name w:val="ListLabel 314"/>
    <w:uiPriority w:val="99"/>
    <w:qFormat/>
    <w:rsid w:val="00121942"/>
  </w:style>
  <w:style w:type="character" w:customStyle="1" w:styleId="ListLabel315">
    <w:name w:val="ListLabel 315"/>
    <w:uiPriority w:val="99"/>
    <w:qFormat/>
    <w:rsid w:val="00121942"/>
  </w:style>
  <w:style w:type="character" w:customStyle="1" w:styleId="ListLabel316">
    <w:name w:val="ListLabel 316"/>
    <w:uiPriority w:val="99"/>
    <w:qFormat/>
    <w:rsid w:val="00121942"/>
  </w:style>
  <w:style w:type="character" w:customStyle="1" w:styleId="ListLabel317">
    <w:name w:val="ListLabel 317"/>
    <w:uiPriority w:val="99"/>
    <w:qFormat/>
    <w:rsid w:val="00121942"/>
  </w:style>
  <w:style w:type="character" w:customStyle="1" w:styleId="ListLabel318">
    <w:name w:val="ListLabel 318"/>
    <w:uiPriority w:val="99"/>
    <w:qFormat/>
    <w:rsid w:val="00121942"/>
    <w:rPr>
      <w:sz w:val="20"/>
    </w:rPr>
  </w:style>
  <w:style w:type="character" w:customStyle="1" w:styleId="ListLabel319">
    <w:name w:val="ListLabel 319"/>
    <w:uiPriority w:val="99"/>
    <w:qFormat/>
    <w:rsid w:val="00121942"/>
  </w:style>
  <w:style w:type="character" w:customStyle="1" w:styleId="ListLabel320">
    <w:name w:val="ListLabel 320"/>
    <w:uiPriority w:val="99"/>
    <w:qFormat/>
    <w:rsid w:val="00121942"/>
  </w:style>
  <w:style w:type="character" w:customStyle="1" w:styleId="ListLabel321">
    <w:name w:val="ListLabel 321"/>
    <w:uiPriority w:val="99"/>
    <w:qFormat/>
    <w:rsid w:val="00121942"/>
  </w:style>
  <w:style w:type="character" w:customStyle="1" w:styleId="ListLabel322">
    <w:name w:val="ListLabel 322"/>
    <w:uiPriority w:val="99"/>
    <w:qFormat/>
    <w:rsid w:val="00121942"/>
  </w:style>
  <w:style w:type="character" w:customStyle="1" w:styleId="ListLabel323">
    <w:name w:val="ListLabel 323"/>
    <w:uiPriority w:val="99"/>
    <w:qFormat/>
    <w:rsid w:val="00121942"/>
  </w:style>
  <w:style w:type="character" w:customStyle="1" w:styleId="ListLabel324">
    <w:name w:val="ListLabel 324"/>
    <w:uiPriority w:val="99"/>
    <w:qFormat/>
    <w:rsid w:val="00121942"/>
  </w:style>
  <w:style w:type="character" w:customStyle="1" w:styleId="ListLabel325">
    <w:name w:val="ListLabel 325"/>
    <w:uiPriority w:val="99"/>
    <w:qFormat/>
    <w:rsid w:val="00121942"/>
  </w:style>
  <w:style w:type="character" w:customStyle="1" w:styleId="ListLabel326">
    <w:name w:val="ListLabel 326"/>
    <w:uiPriority w:val="99"/>
    <w:qFormat/>
    <w:rsid w:val="00121942"/>
  </w:style>
  <w:style w:type="character" w:customStyle="1" w:styleId="ListLabel327">
    <w:name w:val="ListLabel 327"/>
    <w:uiPriority w:val="99"/>
    <w:qFormat/>
    <w:rsid w:val="00121942"/>
    <w:rPr>
      <w:b/>
      <w:sz w:val="20"/>
    </w:rPr>
  </w:style>
  <w:style w:type="character" w:customStyle="1" w:styleId="ListLabel328">
    <w:name w:val="ListLabel 328"/>
    <w:uiPriority w:val="99"/>
    <w:qFormat/>
    <w:rsid w:val="00121942"/>
  </w:style>
  <w:style w:type="character" w:customStyle="1" w:styleId="ListLabel329">
    <w:name w:val="ListLabel 329"/>
    <w:uiPriority w:val="99"/>
    <w:qFormat/>
    <w:rsid w:val="00121942"/>
  </w:style>
  <w:style w:type="character" w:customStyle="1" w:styleId="ListLabel330">
    <w:name w:val="ListLabel 330"/>
    <w:uiPriority w:val="99"/>
    <w:qFormat/>
    <w:rsid w:val="00121942"/>
  </w:style>
  <w:style w:type="character" w:customStyle="1" w:styleId="ListLabel331">
    <w:name w:val="ListLabel 331"/>
    <w:uiPriority w:val="99"/>
    <w:qFormat/>
    <w:rsid w:val="00121942"/>
  </w:style>
  <w:style w:type="character" w:customStyle="1" w:styleId="ListLabel332">
    <w:name w:val="ListLabel 332"/>
    <w:uiPriority w:val="99"/>
    <w:qFormat/>
    <w:rsid w:val="00121942"/>
  </w:style>
  <w:style w:type="character" w:customStyle="1" w:styleId="ListLabel333">
    <w:name w:val="ListLabel 333"/>
    <w:uiPriority w:val="99"/>
    <w:qFormat/>
    <w:rsid w:val="00121942"/>
  </w:style>
  <w:style w:type="character" w:customStyle="1" w:styleId="ListLabel334">
    <w:name w:val="ListLabel 334"/>
    <w:uiPriority w:val="99"/>
    <w:qFormat/>
    <w:rsid w:val="00121942"/>
  </w:style>
  <w:style w:type="character" w:customStyle="1" w:styleId="ListLabel335">
    <w:name w:val="ListLabel 335"/>
    <w:uiPriority w:val="99"/>
    <w:qFormat/>
    <w:rsid w:val="00121942"/>
  </w:style>
  <w:style w:type="character" w:customStyle="1" w:styleId="ListLabel336">
    <w:name w:val="ListLabel 336"/>
    <w:uiPriority w:val="99"/>
    <w:qFormat/>
    <w:rsid w:val="00121942"/>
    <w:rPr>
      <w:sz w:val="20"/>
    </w:rPr>
  </w:style>
  <w:style w:type="character" w:customStyle="1" w:styleId="ListLabel337">
    <w:name w:val="ListLabel 337"/>
    <w:uiPriority w:val="99"/>
    <w:qFormat/>
    <w:rsid w:val="00121942"/>
  </w:style>
  <w:style w:type="character" w:customStyle="1" w:styleId="ListLabel338">
    <w:name w:val="ListLabel 338"/>
    <w:uiPriority w:val="99"/>
    <w:qFormat/>
    <w:rsid w:val="00121942"/>
  </w:style>
  <w:style w:type="character" w:customStyle="1" w:styleId="ListLabel339">
    <w:name w:val="ListLabel 339"/>
    <w:uiPriority w:val="99"/>
    <w:qFormat/>
    <w:rsid w:val="00121942"/>
  </w:style>
  <w:style w:type="character" w:customStyle="1" w:styleId="ListLabel340">
    <w:name w:val="ListLabel 340"/>
    <w:uiPriority w:val="99"/>
    <w:qFormat/>
    <w:rsid w:val="00121942"/>
  </w:style>
  <w:style w:type="character" w:customStyle="1" w:styleId="ListLabel341">
    <w:name w:val="ListLabel 341"/>
    <w:uiPriority w:val="99"/>
    <w:qFormat/>
    <w:rsid w:val="00121942"/>
  </w:style>
  <w:style w:type="character" w:customStyle="1" w:styleId="ListLabel342">
    <w:name w:val="ListLabel 342"/>
    <w:uiPriority w:val="99"/>
    <w:qFormat/>
    <w:rsid w:val="00121942"/>
  </w:style>
  <w:style w:type="character" w:customStyle="1" w:styleId="ListLabel343">
    <w:name w:val="ListLabel 343"/>
    <w:uiPriority w:val="99"/>
    <w:qFormat/>
    <w:rsid w:val="00121942"/>
  </w:style>
  <w:style w:type="character" w:customStyle="1" w:styleId="ListLabel344">
    <w:name w:val="ListLabel 344"/>
    <w:uiPriority w:val="99"/>
    <w:qFormat/>
    <w:rsid w:val="00121942"/>
  </w:style>
  <w:style w:type="character" w:customStyle="1" w:styleId="ListLabel345">
    <w:name w:val="ListLabel 345"/>
    <w:uiPriority w:val="99"/>
    <w:qFormat/>
    <w:rsid w:val="00121942"/>
    <w:rPr>
      <w:sz w:val="20"/>
    </w:rPr>
  </w:style>
  <w:style w:type="character" w:customStyle="1" w:styleId="ListLabel346">
    <w:name w:val="ListLabel 346"/>
    <w:uiPriority w:val="99"/>
    <w:qFormat/>
    <w:rsid w:val="00121942"/>
  </w:style>
  <w:style w:type="character" w:customStyle="1" w:styleId="ListLabel347">
    <w:name w:val="ListLabel 347"/>
    <w:uiPriority w:val="99"/>
    <w:qFormat/>
    <w:rsid w:val="00121942"/>
  </w:style>
  <w:style w:type="character" w:customStyle="1" w:styleId="ListLabel348">
    <w:name w:val="ListLabel 348"/>
    <w:uiPriority w:val="99"/>
    <w:qFormat/>
    <w:rsid w:val="00121942"/>
  </w:style>
  <w:style w:type="character" w:customStyle="1" w:styleId="ListLabel349">
    <w:name w:val="ListLabel 349"/>
    <w:uiPriority w:val="99"/>
    <w:qFormat/>
    <w:rsid w:val="00121942"/>
  </w:style>
  <w:style w:type="character" w:customStyle="1" w:styleId="ListLabel350">
    <w:name w:val="ListLabel 350"/>
    <w:uiPriority w:val="99"/>
    <w:qFormat/>
    <w:rsid w:val="00121942"/>
  </w:style>
  <w:style w:type="character" w:customStyle="1" w:styleId="ListLabel351">
    <w:name w:val="ListLabel 351"/>
    <w:uiPriority w:val="99"/>
    <w:qFormat/>
    <w:rsid w:val="00121942"/>
  </w:style>
  <w:style w:type="character" w:customStyle="1" w:styleId="ListLabel352">
    <w:name w:val="ListLabel 352"/>
    <w:uiPriority w:val="99"/>
    <w:qFormat/>
    <w:rsid w:val="00121942"/>
  </w:style>
  <w:style w:type="character" w:customStyle="1" w:styleId="ListLabel353">
    <w:name w:val="ListLabel 353"/>
    <w:uiPriority w:val="99"/>
    <w:qFormat/>
    <w:rsid w:val="00121942"/>
  </w:style>
  <w:style w:type="character" w:customStyle="1" w:styleId="ListLabel354">
    <w:name w:val="ListLabel 354"/>
    <w:uiPriority w:val="99"/>
    <w:qFormat/>
    <w:rsid w:val="00121942"/>
    <w:rPr>
      <w:sz w:val="20"/>
    </w:rPr>
  </w:style>
  <w:style w:type="character" w:customStyle="1" w:styleId="ListLabel355">
    <w:name w:val="ListLabel 355"/>
    <w:uiPriority w:val="99"/>
    <w:qFormat/>
    <w:rsid w:val="00121942"/>
  </w:style>
  <w:style w:type="character" w:customStyle="1" w:styleId="ListLabel356">
    <w:name w:val="ListLabel 356"/>
    <w:uiPriority w:val="99"/>
    <w:qFormat/>
    <w:rsid w:val="00121942"/>
  </w:style>
  <w:style w:type="character" w:customStyle="1" w:styleId="ListLabel357">
    <w:name w:val="ListLabel 357"/>
    <w:uiPriority w:val="99"/>
    <w:qFormat/>
    <w:rsid w:val="00121942"/>
  </w:style>
  <w:style w:type="character" w:customStyle="1" w:styleId="ListLabel358">
    <w:name w:val="ListLabel 358"/>
    <w:uiPriority w:val="99"/>
    <w:qFormat/>
    <w:rsid w:val="00121942"/>
  </w:style>
  <w:style w:type="character" w:customStyle="1" w:styleId="ListLabel359">
    <w:name w:val="ListLabel 359"/>
    <w:uiPriority w:val="99"/>
    <w:qFormat/>
    <w:rsid w:val="00121942"/>
  </w:style>
  <w:style w:type="character" w:customStyle="1" w:styleId="ListLabel360">
    <w:name w:val="ListLabel 360"/>
    <w:uiPriority w:val="99"/>
    <w:qFormat/>
    <w:rsid w:val="00121942"/>
  </w:style>
  <w:style w:type="character" w:customStyle="1" w:styleId="ListLabel361">
    <w:name w:val="ListLabel 361"/>
    <w:uiPriority w:val="99"/>
    <w:qFormat/>
    <w:rsid w:val="00121942"/>
  </w:style>
  <w:style w:type="character" w:customStyle="1" w:styleId="ListLabel362">
    <w:name w:val="ListLabel 362"/>
    <w:uiPriority w:val="99"/>
    <w:qFormat/>
    <w:rsid w:val="00121942"/>
  </w:style>
  <w:style w:type="character" w:customStyle="1" w:styleId="ListLabel363">
    <w:name w:val="ListLabel 363"/>
    <w:uiPriority w:val="99"/>
    <w:qFormat/>
    <w:rsid w:val="00121942"/>
    <w:rPr>
      <w:sz w:val="20"/>
    </w:rPr>
  </w:style>
  <w:style w:type="character" w:customStyle="1" w:styleId="ListLabel364">
    <w:name w:val="ListLabel 364"/>
    <w:uiPriority w:val="99"/>
    <w:qFormat/>
    <w:rsid w:val="00121942"/>
  </w:style>
  <w:style w:type="character" w:customStyle="1" w:styleId="ListLabel365">
    <w:name w:val="ListLabel 365"/>
    <w:uiPriority w:val="99"/>
    <w:qFormat/>
    <w:rsid w:val="00121942"/>
  </w:style>
  <w:style w:type="character" w:customStyle="1" w:styleId="ListLabel366">
    <w:name w:val="ListLabel 366"/>
    <w:uiPriority w:val="99"/>
    <w:qFormat/>
    <w:rsid w:val="00121942"/>
  </w:style>
  <w:style w:type="character" w:customStyle="1" w:styleId="ListLabel367">
    <w:name w:val="ListLabel 367"/>
    <w:uiPriority w:val="99"/>
    <w:qFormat/>
    <w:rsid w:val="00121942"/>
  </w:style>
  <w:style w:type="character" w:customStyle="1" w:styleId="ListLabel368">
    <w:name w:val="ListLabel 368"/>
    <w:uiPriority w:val="99"/>
    <w:qFormat/>
    <w:rsid w:val="00121942"/>
  </w:style>
  <w:style w:type="character" w:customStyle="1" w:styleId="ListLabel369">
    <w:name w:val="ListLabel 369"/>
    <w:uiPriority w:val="99"/>
    <w:qFormat/>
    <w:rsid w:val="00121942"/>
  </w:style>
  <w:style w:type="character" w:customStyle="1" w:styleId="ListLabel370">
    <w:name w:val="ListLabel 370"/>
    <w:uiPriority w:val="99"/>
    <w:qFormat/>
    <w:rsid w:val="00121942"/>
  </w:style>
  <w:style w:type="character" w:customStyle="1" w:styleId="ListLabel371">
    <w:name w:val="ListLabel 371"/>
    <w:uiPriority w:val="99"/>
    <w:qFormat/>
    <w:rsid w:val="00121942"/>
  </w:style>
  <w:style w:type="character" w:customStyle="1" w:styleId="ListLabel372">
    <w:name w:val="ListLabel 372"/>
    <w:uiPriority w:val="99"/>
    <w:qFormat/>
    <w:rsid w:val="00121942"/>
    <w:rPr>
      <w:sz w:val="20"/>
    </w:rPr>
  </w:style>
  <w:style w:type="character" w:customStyle="1" w:styleId="ListLabel373">
    <w:name w:val="ListLabel 373"/>
    <w:uiPriority w:val="99"/>
    <w:qFormat/>
    <w:rsid w:val="00121942"/>
  </w:style>
  <w:style w:type="character" w:customStyle="1" w:styleId="ListLabel374">
    <w:name w:val="ListLabel 374"/>
    <w:uiPriority w:val="99"/>
    <w:qFormat/>
    <w:rsid w:val="00121942"/>
  </w:style>
  <w:style w:type="character" w:customStyle="1" w:styleId="ListLabel375">
    <w:name w:val="ListLabel 375"/>
    <w:uiPriority w:val="99"/>
    <w:qFormat/>
    <w:rsid w:val="00121942"/>
  </w:style>
  <w:style w:type="character" w:customStyle="1" w:styleId="ListLabel376">
    <w:name w:val="ListLabel 376"/>
    <w:uiPriority w:val="99"/>
    <w:qFormat/>
    <w:rsid w:val="00121942"/>
  </w:style>
  <w:style w:type="character" w:customStyle="1" w:styleId="ListLabel377">
    <w:name w:val="ListLabel 377"/>
    <w:uiPriority w:val="99"/>
    <w:qFormat/>
    <w:rsid w:val="00121942"/>
  </w:style>
  <w:style w:type="character" w:customStyle="1" w:styleId="ListLabel378">
    <w:name w:val="ListLabel 378"/>
    <w:uiPriority w:val="99"/>
    <w:qFormat/>
    <w:rsid w:val="00121942"/>
  </w:style>
  <w:style w:type="character" w:customStyle="1" w:styleId="ListLabel379">
    <w:name w:val="ListLabel 379"/>
    <w:uiPriority w:val="99"/>
    <w:qFormat/>
    <w:rsid w:val="00121942"/>
  </w:style>
  <w:style w:type="character" w:customStyle="1" w:styleId="ListLabel380">
    <w:name w:val="ListLabel 380"/>
    <w:uiPriority w:val="99"/>
    <w:qFormat/>
    <w:rsid w:val="00121942"/>
  </w:style>
  <w:style w:type="character" w:customStyle="1" w:styleId="ListLabel381">
    <w:name w:val="ListLabel 381"/>
    <w:uiPriority w:val="99"/>
    <w:qFormat/>
    <w:rsid w:val="00121942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121942"/>
  </w:style>
  <w:style w:type="character" w:customStyle="1" w:styleId="ListLabel383">
    <w:name w:val="ListLabel 383"/>
    <w:uiPriority w:val="99"/>
    <w:qFormat/>
    <w:rsid w:val="00121942"/>
  </w:style>
  <w:style w:type="character" w:customStyle="1" w:styleId="ListLabel384">
    <w:name w:val="ListLabel 384"/>
    <w:uiPriority w:val="99"/>
    <w:qFormat/>
    <w:rsid w:val="00121942"/>
  </w:style>
  <w:style w:type="character" w:customStyle="1" w:styleId="ListLabel385">
    <w:name w:val="ListLabel 385"/>
    <w:uiPriority w:val="99"/>
    <w:qFormat/>
    <w:rsid w:val="00121942"/>
  </w:style>
  <w:style w:type="character" w:customStyle="1" w:styleId="ListLabel386">
    <w:name w:val="ListLabel 386"/>
    <w:uiPriority w:val="99"/>
    <w:qFormat/>
    <w:rsid w:val="00121942"/>
  </w:style>
  <w:style w:type="character" w:customStyle="1" w:styleId="ListLabel387">
    <w:name w:val="ListLabel 387"/>
    <w:uiPriority w:val="99"/>
    <w:qFormat/>
    <w:rsid w:val="00121942"/>
  </w:style>
  <w:style w:type="character" w:customStyle="1" w:styleId="ListLabel388">
    <w:name w:val="ListLabel 388"/>
    <w:uiPriority w:val="99"/>
    <w:qFormat/>
    <w:rsid w:val="00121942"/>
  </w:style>
  <w:style w:type="character" w:customStyle="1" w:styleId="ListLabel389">
    <w:name w:val="ListLabel 389"/>
    <w:uiPriority w:val="99"/>
    <w:qFormat/>
    <w:rsid w:val="00121942"/>
  </w:style>
  <w:style w:type="character" w:customStyle="1" w:styleId="ListLabel390">
    <w:name w:val="ListLabel 390"/>
    <w:uiPriority w:val="99"/>
    <w:qFormat/>
    <w:rsid w:val="00121942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121942"/>
  </w:style>
  <w:style w:type="character" w:customStyle="1" w:styleId="ListLabel392">
    <w:name w:val="ListLabel 392"/>
    <w:uiPriority w:val="99"/>
    <w:qFormat/>
    <w:rsid w:val="00121942"/>
  </w:style>
  <w:style w:type="character" w:customStyle="1" w:styleId="ListLabel393">
    <w:name w:val="ListLabel 393"/>
    <w:uiPriority w:val="99"/>
    <w:qFormat/>
    <w:rsid w:val="00121942"/>
  </w:style>
  <w:style w:type="character" w:customStyle="1" w:styleId="ListLabel394">
    <w:name w:val="ListLabel 394"/>
    <w:uiPriority w:val="99"/>
    <w:qFormat/>
    <w:rsid w:val="00121942"/>
  </w:style>
  <w:style w:type="character" w:customStyle="1" w:styleId="ListLabel395">
    <w:name w:val="ListLabel 395"/>
    <w:uiPriority w:val="99"/>
    <w:qFormat/>
    <w:rsid w:val="00121942"/>
  </w:style>
  <w:style w:type="character" w:customStyle="1" w:styleId="ListLabel396">
    <w:name w:val="ListLabel 396"/>
    <w:uiPriority w:val="99"/>
    <w:qFormat/>
    <w:rsid w:val="00121942"/>
  </w:style>
  <w:style w:type="character" w:customStyle="1" w:styleId="ListLabel397">
    <w:name w:val="ListLabel 397"/>
    <w:uiPriority w:val="99"/>
    <w:qFormat/>
    <w:rsid w:val="00121942"/>
  </w:style>
  <w:style w:type="character" w:customStyle="1" w:styleId="ListLabel398">
    <w:name w:val="ListLabel 398"/>
    <w:uiPriority w:val="99"/>
    <w:qFormat/>
    <w:rsid w:val="00121942"/>
  </w:style>
  <w:style w:type="paragraph" w:customStyle="1" w:styleId="Caption1">
    <w:name w:val="Caption1"/>
    <w:basedOn w:val="a2"/>
    <w:uiPriority w:val="99"/>
    <w:qFormat/>
    <w:rsid w:val="00121942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1219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1219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121942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121942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121942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121942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121942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121942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121942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121942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121942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121942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121942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1219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121942"/>
    <w:rPr>
      <w:sz w:val="16"/>
    </w:rPr>
  </w:style>
  <w:style w:type="paragraph" w:customStyle="1" w:styleId="7f1">
    <w:name w:val="Знак7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121942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121942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121942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121942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121942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1219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1219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1219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12194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1219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12194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12194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121942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121942"/>
    <w:rPr>
      <w:sz w:val="16"/>
      <w:lang w:val="ru-RU" w:eastAsia="ru-RU"/>
    </w:rPr>
  </w:style>
  <w:style w:type="character" w:customStyle="1" w:styleId="1890">
    <w:name w:val="Знак Знак189"/>
    <w:uiPriority w:val="99"/>
    <w:rsid w:val="00121942"/>
    <w:rPr>
      <w:rFonts w:ascii="Courier New" w:hAnsi="Courier New"/>
    </w:rPr>
  </w:style>
  <w:style w:type="character" w:customStyle="1" w:styleId="931">
    <w:name w:val="Знак Знак93"/>
    <w:uiPriority w:val="99"/>
    <w:locked/>
    <w:rsid w:val="00121942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121942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121942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121942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121942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121942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12194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121942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121942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12194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121942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12194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12194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12194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12194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1219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12194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1219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121942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12194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1219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121942"/>
    <w:rPr>
      <w:sz w:val="24"/>
    </w:rPr>
  </w:style>
  <w:style w:type="character" w:customStyle="1" w:styleId="6f7">
    <w:name w:val="Слабое выделение6"/>
    <w:uiPriority w:val="99"/>
    <w:rsid w:val="00121942"/>
    <w:rPr>
      <w:i/>
      <w:color w:val="808080"/>
    </w:rPr>
  </w:style>
  <w:style w:type="character" w:customStyle="1" w:styleId="21f7">
    <w:name w:val="Знак21"/>
    <w:uiPriority w:val="99"/>
    <w:rsid w:val="00121942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121942"/>
  </w:style>
  <w:style w:type="character" w:customStyle="1" w:styleId="5f9">
    <w:name w:val="Замещающий текст5"/>
    <w:uiPriority w:val="99"/>
    <w:rsid w:val="00121942"/>
    <w:rPr>
      <w:color w:val="808080"/>
    </w:rPr>
  </w:style>
  <w:style w:type="character" w:customStyle="1" w:styleId="6f8">
    <w:name w:val="Сильное выделение6"/>
    <w:uiPriority w:val="99"/>
    <w:rsid w:val="00121942"/>
    <w:rPr>
      <w:b/>
    </w:rPr>
  </w:style>
  <w:style w:type="character" w:customStyle="1" w:styleId="4fd">
    <w:name w:val="Основной текст с отступом Знак4"/>
    <w:uiPriority w:val="99"/>
    <w:semiHidden/>
    <w:rsid w:val="00121942"/>
    <w:rPr>
      <w:sz w:val="24"/>
    </w:rPr>
  </w:style>
  <w:style w:type="character" w:customStyle="1" w:styleId="2013">
    <w:name w:val="Знак Знак2013"/>
    <w:uiPriority w:val="99"/>
    <w:rsid w:val="00121942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12194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12194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12194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12194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1219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12194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1219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121942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12194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1219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121942"/>
    <w:rPr>
      <w:i/>
      <w:color w:val="808080"/>
    </w:rPr>
  </w:style>
  <w:style w:type="character" w:customStyle="1" w:styleId="6fb">
    <w:name w:val="Основной шрифт абзаца6"/>
    <w:uiPriority w:val="99"/>
    <w:rsid w:val="00121942"/>
  </w:style>
  <w:style w:type="character" w:customStyle="1" w:styleId="6fc">
    <w:name w:val="Замещающий текст6"/>
    <w:uiPriority w:val="99"/>
    <w:rsid w:val="00121942"/>
    <w:rPr>
      <w:color w:val="808080"/>
    </w:rPr>
  </w:style>
  <w:style w:type="character" w:customStyle="1" w:styleId="7f6">
    <w:name w:val="Сильное выделение7"/>
    <w:uiPriority w:val="99"/>
    <w:rsid w:val="00121942"/>
    <w:rPr>
      <w:b/>
    </w:rPr>
  </w:style>
  <w:style w:type="character" w:customStyle="1" w:styleId="b-sharetext">
    <w:name w:val="b-share__text"/>
    <w:basedOn w:val="a3"/>
    <w:uiPriority w:val="99"/>
    <w:rsid w:val="00121942"/>
    <w:rPr>
      <w:rFonts w:cs="Times New Roman"/>
    </w:rPr>
  </w:style>
  <w:style w:type="character" w:customStyle="1" w:styleId="2017">
    <w:name w:val="Знак Знак2017"/>
    <w:uiPriority w:val="99"/>
    <w:rsid w:val="00121942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12194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12194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12194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12194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1219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12194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1219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121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121942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12194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1219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1219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121942"/>
    <w:rPr>
      <w:i/>
      <w:color w:val="808080"/>
    </w:rPr>
  </w:style>
  <w:style w:type="character" w:customStyle="1" w:styleId="7f9">
    <w:name w:val="Основной шрифт абзаца7"/>
    <w:uiPriority w:val="99"/>
    <w:rsid w:val="00121942"/>
  </w:style>
  <w:style w:type="character" w:customStyle="1" w:styleId="7fa">
    <w:name w:val="Замещающий текст7"/>
    <w:uiPriority w:val="99"/>
    <w:rsid w:val="00121942"/>
    <w:rPr>
      <w:color w:val="808080"/>
    </w:rPr>
  </w:style>
  <w:style w:type="character" w:customStyle="1" w:styleId="8f0">
    <w:name w:val="Сильное выделение8"/>
    <w:uiPriority w:val="99"/>
    <w:rsid w:val="00121942"/>
    <w:rPr>
      <w:b/>
    </w:rPr>
  </w:style>
  <w:style w:type="paragraph" w:customStyle="1" w:styleId="Heading43">
    <w:name w:val="Heading 43"/>
    <w:basedOn w:val="a2"/>
    <w:next w:val="a2"/>
    <w:uiPriority w:val="99"/>
    <w:rsid w:val="001219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1219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121942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1219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1219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121942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121942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121942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121942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121942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121942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121942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121942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121942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121942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121942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121942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121942"/>
    <w:rPr>
      <w:b/>
      <w:smallCaps/>
      <w:spacing w:val="5"/>
    </w:rPr>
  </w:style>
  <w:style w:type="character" w:customStyle="1" w:styleId="3940">
    <w:name w:val="Знак Знак394"/>
    <w:uiPriority w:val="99"/>
    <w:rsid w:val="00121942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121942"/>
    <w:rPr>
      <w:b/>
      <w:sz w:val="28"/>
    </w:rPr>
  </w:style>
  <w:style w:type="character" w:customStyle="1" w:styleId="3740">
    <w:name w:val="Знак Знак374"/>
    <w:uiPriority w:val="99"/>
    <w:rsid w:val="00121942"/>
    <w:rPr>
      <w:b/>
      <w:i/>
      <w:sz w:val="26"/>
    </w:rPr>
  </w:style>
  <w:style w:type="character" w:customStyle="1" w:styleId="3640">
    <w:name w:val="Знак Знак364"/>
    <w:uiPriority w:val="99"/>
    <w:rsid w:val="00121942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121942"/>
    <w:rPr>
      <w:sz w:val="24"/>
      <w:lang w:val="ru-RU" w:eastAsia="ru-RU"/>
    </w:rPr>
  </w:style>
  <w:style w:type="character" w:customStyle="1" w:styleId="3440">
    <w:name w:val="Знак Знак344"/>
    <w:uiPriority w:val="99"/>
    <w:rsid w:val="00121942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121942"/>
    <w:rPr>
      <w:sz w:val="16"/>
    </w:rPr>
  </w:style>
  <w:style w:type="character" w:customStyle="1" w:styleId="3150">
    <w:name w:val="Знак Знак315"/>
    <w:uiPriority w:val="99"/>
    <w:rsid w:val="00121942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121942"/>
    <w:rPr>
      <w:sz w:val="24"/>
    </w:rPr>
  </w:style>
  <w:style w:type="character" w:customStyle="1" w:styleId="2940">
    <w:name w:val="Знак Знак294"/>
    <w:uiPriority w:val="99"/>
    <w:rsid w:val="00121942"/>
    <w:rPr>
      <w:sz w:val="24"/>
    </w:rPr>
  </w:style>
  <w:style w:type="character" w:customStyle="1" w:styleId="714">
    <w:name w:val="Знак Знак714"/>
    <w:uiPriority w:val="99"/>
    <w:rsid w:val="00121942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121942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121942"/>
    <w:rPr>
      <w:rFonts w:ascii="Tahoma" w:hAnsi="Tahoma"/>
    </w:rPr>
  </w:style>
  <w:style w:type="character" w:customStyle="1" w:styleId="2740">
    <w:name w:val="Знак Знак274"/>
    <w:uiPriority w:val="99"/>
    <w:rsid w:val="00121942"/>
    <w:rPr>
      <w:sz w:val="24"/>
    </w:rPr>
  </w:style>
  <w:style w:type="character" w:customStyle="1" w:styleId="1010">
    <w:name w:val="Знак Знак1010"/>
    <w:uiPriority w:val="99"/>
    <w:locked/>
    <w:rsid w:val="00121942"/>
    <w:rPr>
      <w:sz w:val="16"/>
      <w:lang w:val="ru-RU" w:eastAsia="ru-RU"/>
    </w:rPr>
  </w:style>
  <w:style w:type="character" w:customStyle="1" w:styleId="628">
    <w:name w:val="Знак Знак628"/>
    <w:uiPriority w:val="99"/>
    <w:rsid w:val="00121942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121942"/>
    <w:rPr>
      <w:sz w:val="24"/>
      <w:lang w:val="en-US"/>
    </w:rPr>
  </w:style>
  <w:style w:type="character" w:customStyle="1" w:styleId="1240">
    <w:name w:val="Знак Знак124"/>
    <w:uiPriority w:val="99"/>
    <w:rsid w:val="00121942"/>
    <w:rPr>
      <w:sz w:val="16"/>
    </w:rPr>
  </w:style>
  <w:style w:type="character" w:customStyle="1" w:styleId="1360">
    <w:name w:val="Знак Знак136"/>
    <w:uiPriority w:val="99"/>
    <w:rsid w:val="00121942"/>
    <w:rPr>
      <w:lang w:val="ru-RU" w:eastAsia="ru-RU"/>
    </w:rPr>
  </w:style>
  <w:style w:type="character" w:customStyle="1" w:styleId="1611">
    <w:name w:val="Знак Знак1611"/>
    <w:uiPriority w:val="99"/>
    <w:locked/>
    <w:rsid w:val="00121942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121942"/>
    <w:rPr>
      <w:sz w:val="24"/>
    </w:rPr>
  </w:style>
  <w:style w:type="character" w:customStyle="1" w:styleId="13d">
    <w:name w:val="Знак Знак Знак13"/>
    <w:uiPriority w:val="99"/>
    <w:rsid w:val="00121942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121942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121942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121942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121942"/>
    <w:rPr>
      <w:rFonts w:ascii="Courier New" w:hAnsi="Courier New"/>
    </w:rPr>
  </w:style>
  <w:style w:type="character" w:customStyle="1" w:styleId="17100">
    <w:name w:val="Знак Знак1710"/>
    <w:uiPriority w:val="99"/>
    <w:rsid w:val="00121942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121942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121942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121942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121942"/>
    <w:rPr>
      <w:b/>
      <w:sz w:val="28"/>
    </w:rPr>
  </w:style>
  <w:style w:type="character" w:customStyle="1" w:styleId="41100">
    <w:name w:val="Знак Знак4110"/>
    <w:uiPriority w:val="99"/>
    <w:locked/>
    <w:rsid w:val="00121942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1219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121942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121942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121942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121942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121942"/>
    <w:rPr>
      <w:sz w:val="24"/>
    </w:rPr>
  </w:style>
  <w:style w:type="character" w:customStyle="1" w:styleId="51110">
    <w:name w:val="Знак Знак5111"/>
    <w:uiPriority w:val="99"/>
    <w:locked/>
    <w:rsid w:val="00121942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121942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121942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121942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121942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121942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121942"/>
    <w:rPr>
      <w:sz w:val="16"/>
    </w:rPr>
  </w:style>
  <w:style w:type="character" w:customStyle="1" w:styleId="5010">
    <w:name w:val="Знак Знак5010"/>
    <w:uiPriority w:val="99"/>
    <w:locked/>
    <w:rsid w:val="00121942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121942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121942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121942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121942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121942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121942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121942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121942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121942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121942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121942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121942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121942"/>
    <w:rPr>
      <w:lang w:val="ru-RU" w:eastAsia="ru-RU"/>
    </w:rPr>
  </w:style>
  <w:style w:type="character" w:customStyle="1" w:styleId="564">
    <w:name w:val="Знак Знак564"/>
    <w:uiPriority w:val="99"/>
    <w:locked/>
    <w:rsid w:val="00121942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121942"/>
    <w:rPr>
      <w:sz w:val="24"/>
      <w:lang w:val="en-US" w:eastAsia="ru-RU"/>
    </w:rPr>
  </w:style>
  <w:style w:type="character" w:customStyle="1" w:styleId="6740">
    <w:name w:val="Знак Знак674"/>
    <w:uiPriority w:val="99"/>
    <w:rsid w:val="00121942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121942"/>
    <w:rPr>
      <w:b/>
      <w:sz w:val="28"/>
    </w:rPr>
  </w:style>
  <w:style w:type="character" w:customStyle="1" w:styleId="704">
    <w:name w:val="Знак Знак704"/>
    <w:uiPriority w:val="99"/>
    <w:rsid w:val="00121942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121942"/>
    <w:rPr>
      <w:b/>
      <w:sz w:val="28"/>
    </w:rPr>
  </w:style>
  <w:style w:type="character" w:customStyle="1" w:styleId="6840">
    <w:name w:val="Знак Знак684"/>
    <w:uiPriority w:val="99"/>
    <w:rsid w:val="00121942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12194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12194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121942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1219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121942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121942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121942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121942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121942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121942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121942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121942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12194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121942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12194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121942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121942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121942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1219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1219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121942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121942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1219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1219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1219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121942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1219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1219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1219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121942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12194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1219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121942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121942"/>
    <w:rPr>
      <w:color w:val="808080"/>
    </w:rPr>
  </w:style>
  <w:style w:type="character" w:customStyle="1" w:styleId="21f9">
    <w:name w:val="Основной шрифт абзаца21"/>
    <w:uiPriority w:val="99"/>
    <w:rsid w:val="00121942"/>
  </w:style>
  <w:style w:type="character" w:customStyle="1" w:styleId="2214">
    <w:name w:val="Знак2 Знак Знак21"/>
    <w:uiPriority w:val="99"/>
    <w:locked/>
    <w:rsid w:val="00121942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12194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121942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12194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121942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121942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12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121942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121942"/>
    <w:rPr>
      <w:rFonts w:cs="Times New Roman"/>
    </w:rPr>
  </w:style>
  <w:style w:type="character" w:customStyle="1" w:styleId="cxdhlk">
    <w:name w:val="cxdhlk"/>
    <w:basedOn w:val="a3"/>
    <w:uiPriority w:val="99"/>
    <w:rsid w:val="00121942"/>
    <w:rPr>
      <w:rFonts w:cs="Times New Roman"/>
    </w:rPr>
  </w:style>
  <w:style w:type="paragraph" w:customStyle="1" w:styleId="ftvvlh">
    <w:name w:val="ftvvlh"/>
    <w:basedOn w:val="a2"/>
    <w:uiPriority w:val="99"/>
    <w:rsid w:val="0012194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121942"/>
    <w:rPr>
      <w:rFonts w:cs="Times New Roman"/>
    </w:rPr>
  </w:style>
  <w:style w:type="character" w:customStyle="1" w:styleId="duvqdt">
    <w:name w:val="duvqdt"/>
    <w:basedOn w:val="a3"/>
    <w:uiPriority w:val="99"/>
    <w:rsid w:val="00121942"/>
    <w:rPr>
      <w:rFonts w:cs="Times New Roman"/>
    </w:rPr>
  </w:style>
  <w:style w:type="character" w:customStyle="1" w:styleId="titlesmall">
    <w:name w:val="title_small"/>
    <w:basedOn w:val="a3"/>
    <w:uiPriority w:val="99"/>
    <w:rsid w:val="00121942"/>
    <w:rPr>
      <w:rFonts w:cs="Times New Roman"/>
    </w:rPr>
  </w:style>
  <w:style w:type="character" w:customStyle="1" w:styleId="2ffffb">
    <w:name w:val="Заголовок2"/>
    <w:basedOn w:val="a3"/>
    <w:uiPriority w:val="99"/>
    <w:rsid w:val="00121942"/>
    <w:rPr>
      <w:rFonts w:cs="Times New Roman"/>
    </w:rPr>
  </w:style>
  <w:style w:type="character" w:customStyle="1" w:styleId="titlesmallgrey">
    <w:name w:val="title_small_grey"/>
    <w:basedOn w:val="a3"/>
    <w:uiPriority w:val="99"/>
    <w:rsid w:val="00121942"/>
    <w:rPr>
      <w:rFonts w:cs="Times New Roman"/>
    </w:rPr>
  </w:style>
  <w:style w:type="character" w:customStyle="1" w:styleId="cstatopen-btn">
    <w:name w:val="c_statopen-btn"/>
    <w:basedOn w:val="a3"/>
    <w:uiPriority w:val="99"/>
    <w:rsid w:val="00121942"/>
    <w:rPr>
      <w:rFonts w:cs="Times New Roman"/>
    </w:rPr>
  </w:style>
  <w:style w:type="character" w:customStyle="1" w:styleId="kc-title">
    <w:name w:val="kc-title"/>
    <w:basedOn w:val="a3"/>
    <w:uiPriority w:val="99"/>
    <w:rsid w:val="00121942"/>
    <w:rPr>
      <w:rFonts w:cs="Times New Roman"/>
    </w:rPr>
  </w:style>
  <w:style w:type="paragraph" w:customStyle="1" w:styleId="author-name">
    <w:name w:val="author-name"/>
    <w:basedOn w:val="a2"/>
    <w:uiPriority w:val="99"/>
    <w:rsid w:val="0012194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12194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121942"/>
    <w:rPr>
      <w:rFonts w:cs="Times New Roman"/>
    </w:rPr>
  </w:style>
  <w:style w:type="paragraph" w:customStyle="1" w:styleId="s30">
    <w:name w:val="s_3"/>
    <w:basedOn w:val="a2"/>
    <w:uiPriority w:val="99"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1219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121942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121942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121942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121942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121942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121942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121942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121942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121942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121942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121942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1219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121942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121942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12194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121942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121942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1219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121942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121942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121942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121942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121942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121942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121942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121942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121942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121942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121942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121942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121942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1219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1219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12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12194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12194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121942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121942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121942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121942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121942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121942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121942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121942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121942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121942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121942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121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sf-rf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s://arb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://www.org-rsa.ru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iprbookshop.ru" TargetMode="External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7147</Words>
  <Characters>40743</Characters>
  <Application>Microsoft Office Word</Application>
  <DocSecurity>0</DocSecurity>
  <Lines>339</Lines>
  <Paragraphs>95</Paragraphs>
  <ScaleCrop>false</ScaleCrop>
  <Company/>
  <LinksUpToDate>false</LinksUpToDate>
  <CharactersWithSpaces>47795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20</cp:revision>
  <dcterms:created xsi:type="dcterms:W3CDTF">2022-01-27T13:12:00Z</dcterms:created>
  <dcterms:modified xsi:type="dcterms:W3CDTF">2023-04-24T18:39:00Z</dcterms:modified>
</cp:coreProperties>
</file>